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6C0A4" w14:textId="77777777" w:rsidR="007209E5" w:rsidRPr="00CF78C2" w:rsidRDefault="007209E5" w:rsidP="007209E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PHỤ LỤC 1: ĐẶC TÍNH, CẤU HÌNH, THÔNG SỐ KỸ THUẬT</w:t>
      </w:r>
    </w:p>
    <w:p w14:paraId="76991B95" w14:textId="74D2ABE5" w:rsidR="007209E5" w:rsidRPr="00CF78C2" w:rsidRDefault="007209E5" w:rsidP="007209E5">
      <w:pPr>
        <w:autoSpaceDE w:val="0"/>
        <w:autoSpaceDN w:val="0"/>
        <w:adjustRightInd w:val="0"/>
        <w:spacing w:before="120"/>
        <w:ind w:firstLine="567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sv-SE" w:eastAsia="vi-VN"/>
        </w:rPr>
      </w:pPr>
      <w:r w:rsidRPr="00CF78C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CF78C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Đính</w:t>
      </w:r>
      <w:proofErr w:type="spellEnd"/>
      <w:r w:rsidRPr="00CF78C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CF78C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kèm</w:t>
      </w:r>
      <w:proofErr w:type="spellEnd"/>
      <w:r w:rsidRPr="00CF78C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CF78C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Chương</w:t>
      </w:r>
      <w:proofErr w:type="spellEnd"/>
      <w:r w:rsidRPr="00CF78C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V E-HSMT </w:t>
      </w:r>
      <w:proofErr w:type="spellStart"/>
      <w:r w:rsidRPr="00CF78C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Gói</w:t>
      </w:r>
      <w:proofErr w:type="spellEnd"/>
      <w:r w:rsidRPr="00CF78C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CF78C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thầu</w:t>
      </w:r>
      <w:proofErr w:type="spellEnd"/>
      <w:r w:rsidRPr="00CF78C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:</w:t>
      </w:r>
      <w:r w:rsidRPr="00CF78C2">
        <w:rPr>
          <w:rFonts w:ascii="Times New Roman" w:eastAsia="Calibri" w:hAnsi="Times New Roman" w:cs="Times New Roman"/>
          <w:i/>
          <w:iCs/>
          <w:color w:val="000000" w:themeColor="text1"/>
          <w:kern w:val="2"/>
          <w:sz w:val="24"/>
          <w:szCs w:val="24"/>
        </w:rPr>
        <w:t xml:space="preserve"> </w:t>
      </w:r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Mua </w:t>
      </w:r>
      <w:proofErr w:type="spellStart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sắm</w:t>
      </w:r>
      <w:proofErr w:type="spellEnd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trang</w:t>
      </w:r>
      <w:proofErr w:type="spellEnd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thiết</w:t>
      </w:r>
      <w:proofErr w:type="spellEnd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bị</w:t>
      </w:r>
      <w:proofErr w:type="spellEnd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y </w:t>
      </w:r>
      <w:proofErr w:type="spellStart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tế</w:t>
      </w:r>
      <w:proofErr w:type="spellEnd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cho</w:t>
      </w:r>
      <w:proofErr w:type="spellEnd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khoa </w:t>
      </w:r>
      <w:proofErr w:type="spellStart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Hiếm</w:t>
      </w:r>
      <w:proofErr w:type="spellEnd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muộn</w:t>
      </w:r>
      <w:proofErr w:type="spellEnd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(IVF) </w:t>
      </w:r>
      <w:proofErr w:type="spellStart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chưa</w:t>
      </w:r>
      <w:proofErr w:type="spellEnd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lựa</w:t>
      </w:r>
      <w:proofErr w:type="spellEnd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chọn</w:t>
      </w:r>
      <w:proofErr w:type="spellEnd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được</w:t>
      </w:r>
      <w:proofErr w:type="spellEnd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nhà</w:t>
      </w:r>
      <w:proofErr w:type="spellEnd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thầu</w:t>
      </w:r>
      <w:proofErr w:type="spellEnd"/>
      <w:r w:rsidRPr="00CF78C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)</w:t>
      </w:r>
    </w:p>
    <w:p w14:paraId="57B83A63" w14:textId="7699F4F4" w:rsidR="009848FB" w:rsidRPr="00CF78C2" w:rsidRDefault="00E34059" w:rsidP="00E34059">
      <w:pPr>
        <w:pStyle w:val="Heading1"/>
        <w:spacing w:before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1. </w:t>
      </w:r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Kính hiển vi IVF cho Khoa Hiếm muộn</w:t>
      </w:r>
    </w:p>
    <w:p w14:paraId="76377033" w14:textId="068BCB62" w:rsidR="00586AA5" w:rsidRPr="00CF78C2" w:rsidRDefault="00F27269" w:rsidP="00E34059">
      <w:pPr>
        <w:pStyle w:val="Heading2"/>
        <w:spacing w:before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1.</w:t>
      </w:r>
      <w:r w:rsidR="002C33A9" w:rsidRPr="00CF78C2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1. </w:t>
      </w:r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 xml:space="preserve">Kính hiển </w:t>
      </w:r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 xml:space="preserve">vi 2 </w:t>
      </w:r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>thị kính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05"/>
      </w:tblGrid>
      <w:tr w:rsidR="00CF78C2" w:rsidRPr="00CF78C2" w14:paraId="58EA7936" w14:textId="77777777" w:rsidTr="00CF78C2">
        <w:trPr>
          <w:tblHeader/>
        </w:trPr>
        <w:tc>
          <w:tcPr>
            <w:tcW w:w="144" w:type="dxa"/>
            <w:vAlign w:val="center"/>
          </w:tcPr>
          <w:p w14:paraId="07A207A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0080" w:type="dxa"/>
            <w:vAlign w:val="center"/>
          </w:tcPr>
          <w:p w14:paraId="6E0BE20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YÊU CẦU</w:t>
            </w:r>
          </w:p>
        </w:tc>
      </w:tr>
      <w:tr w:rsidR="00CF78C2" w:rsidRPr="00CF78C2" w14:paraId="4458099D" w14:textId="77777777" w:rsidTr="009707CA">
        <w:tc>
          <w:tcPr>
            <w:tcW w:w="144" w:type="dxa"/>
            <w:vAlign w:val="center"/>
          </w:tcPr>
          <w:p w14:paraId="3638EAA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0080" w:type="dxa"/>
            <w:vAlign w:val="center"/>
          </w:tcPr>
          <w:p w14:paraId="408EE0E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CHUNG</w:t>
            </w:r>
          </w:p>
        </w:tc>
      </w:tr>
      <w:tr w:rsidR="00CF78C2" w:rsidRPr="00CF78C2" w14:paraId="082BDE16" w14:textId="77777777" w:rsidTr="009707CA">
        <w:tc>
          <w:tcPr>
            <w:tcW w:w="144" w:type="dxa"/>
            <w:vAlign w:val="center"/>
          </w:tcPr>
          <w:p w14:paraId="0075AF3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3DD0A3E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về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100%</w:t>
            </w:r>
          </w:p>
        </w:tc>
      </w:tr>
      <w:tr w:rsidR="00CF78C2" w:rsidRPr="00CF78C2" w14:paraId="105AF9F6" w14:textId="77777777" w:rsidTr="009707CA">
        <w:tc>
          <w:tcPr>
            <w:tcW w:w="144" w:type="dxa"/>
            <w:vAlign w:val="center"/>
          </w:tcPr>
          <w:p w14:paraId="15F3ADC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405ECFE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13485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9001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715747B6" w14:textId="77777777" w:rsidTr="009707CA">
        <w:tc>
          <w:tcPr>
            <w:tcW w:w="144" w:type="dxa"/>
            <w:vAlign w:val="center"/>
          </w:tcPr>
          <w:p w14:paraId="0D33FD7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1E8F0FA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 Nam</w:t>
            </w:r>
          </w:p>
        </w:tc>
      </w:tr>
      <w:tr w:rsidR="00CF78C2" w:rsidRPr="00CF78C2" w14:paraId="6EE2B873" w14:textId="77777777" w:rsidTr="009707CA">
        <w:tc>
          <w:tcPr>
            <w:tcW w:w="144" w:type="dxa"/>
            <w:vAlign w:val="center"/>
          </w:tcPr>
          <w:p w14:paraId="3C67021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56C8C2B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282707C9" w14:textId="77777777" w:rsidTr="009707CA">
        <w:tc>
          <w:tcPr>
            <w:tcW w:w="144" w:type="dxa"/>
            <w:vAlign w:val="center"/>
          </w:tcPr>
          <w:p w14:paraId="0ACB090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A26A8D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20°C</w:t>
            </w:r>
          </w:p>
        </w:tc>
      </w:tr>
      <w:tr w:rsidR="00CF78C2" w:rsidRPr="00CF78C2" w14:paraId="09F2778F" w14:textId="77777777" w:rsidTr="009707CA">
        <w:tc>
          <w:tcPr>
            <w:tcW w:w="144" w:type="dxa"/>
            <w:vAlign w:val="center"/>
          </w:tcPr>
          <w:p w14:paraId="7C6263C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59B17F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ẩm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60%</w:t>
            </w:r>
          </w:p>
        </w:tc>
      </w:tr>
      <w:tr w:rsidR="00CF78C2" w:rsidRPr="00CF78C2" w14:paraId="548E5C20" w14:textId="77777777" w:rsidTr="009707CA">
        <w:tc>
          <w:tcPr>
            <w:tcW w:w="144" w:type="dxa"/>
            <w:vAlign w:val="center"/>
          </w:tcPr>
          <w:p w14:paraId="35E157D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080" w:type="dxa"/>
            <w:vAlign w:val="center"/>
          </w:tcPr>
          <w:p w14:paraId="20F43B2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CẤU HÌNH</w:t>
            </w:r>
          </w:p>
        </w:tc>
      </w:tr>
      <w:tr w:rsidR="00CF78C2" w:rsidRPr="00CF78C2" w14:paraId="7D96A0C5" w14:textId="77777777" w:rsidTr="009707CA">
        <w:tc>
          <w:tcPr>
            <w:tcW w:w="144" w:type="dxa"/>
            <w:vAlign w:val="center"/>
          </w:tcPr>
          <w:p w14:paraId="7471155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14D4D2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vi 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04227B75" w14:textId="77777777" w:rsidTr="009707CA">
        <w:tc>
          <w:tcPr>
            <w:tcW w:w="144" w:type="dxa"/>
            <w:vAlign w:val="center"/>
          </w:tcPr>
          <w:p w14:paraId="16A2953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764304F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Thân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5E18D894" w14:textId="77777777" w:rsidTr="009707CA">
        <w:tc>
          <w:tcPr>
            <w:tcW w:w="144" w:type="dxa"/>
            <w:vAlign w:val="center"/>
          </w:tcPr>
          <w:p w14:paraId="39E6F79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6CB45B2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Thị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10X,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20 mm: 02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6FB0258C" w14:textId="77777777" w:rsidTr="009707CA">
        <w:tc>
          <w:tcPr>
            <w:tcW w:w="144" w:type="dxa"/>
            <w:vAlign w:val="center"/>
          </w:tcPr>
          <w:p w14:paraId="7A398CA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0CD5587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4X/5X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0.10,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10mm: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0A2E24F7" w14:textId="77777777" w:rsidTr="009707CA">
        <w:tc>
          <w:tcPr>
            <w:tcW w:w="144" w:type="dxa"/>
            <w:vAlign w:val="center"/>
          </w:tcPr>
          <w:p w14:paraId="539D54E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55CF3B9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10X,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0.25,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6.0 mm: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0E27AC78" w14:textId="77777777" w:rsidTr="009707CA">
        <w:tc>
          <w:tcPr>
            <w:tcW w:w="144" w:type="dxa"/>
            <w:vAlign w:val="center"/>
          </w:tcPr>
          <w:p w14:paraId="274CDD0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4AC8A32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40X,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0.65,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0.5 mm: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06C734CF" w14:textId="77777777" w:rsidTr="009707CA">
        <w:tc>
          <w:tcPr>
            <w:tcW w:w="144" w:type="dxa"/>
            <w:vAlign w:val="center"/>
          </w:tcPr>
          <w:p w14:paraId="23102BE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3E70C1C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100XOil/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</w:t>
            </w:r>
            <w:proofErr w:type="gram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1.25 ,</w:t>
            </w:r>
            <w:proofErr w:type="gram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0.13 mm: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2795ECA4" w14:textId="77777777" w:rsidTr="009707CA">
        <w:tc>
          <w:tcPr>
            <w:tcW w:w="144" w:type="dxa"/>
            <w:vAlign w:val="center"/>
          </w:tcPr>
          <w:p w14:paraId="2341952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080" w:type="dxa"/>
            <w:vAlign w:val="center"/>
          </w:tcPr>
          <w:p w14:paraId="2604F77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Lọ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soi 8cc: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lọ</w:t>
            </w:r>
            <w:proofErr w:type="spellEnd"/>
          </w:p>
        </w:tc>
      </w:tr>
      <w:tr w:rsidR="00CF78C2" w:rsidRPr="00CF78C2" w14:paraId="52CCEA85" w14:textId="77777777" w:rsidTr="009707CA">
        <w:tc>
          <w:tcPr>
            <w:tcW w:w="144" w:type="dxa"/>
            <w:vAlign w:val="center"/>
          </w:tcPr>
          <w:p w14:paraId="3DA41EB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080" w:type="dxa"/>
            <w:vAlign w:val="center"/>
          </w:tcPr>
          <w:p w14:paraId="5C3AB20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Túi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bụi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5D5B8171" w14:textId="77777777" w:rsidTr="009707CA">
        <w:tc>
          <w:tcPr>
            <w:tcW w:w="144" w:type="dxa"/>
            <w:vAlign w:val="center"/>
          </w:tcPr>
          <w:p w14:paraId="1A4DD5B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080" w:type="dxa"/>
            <w:vAlign w:val="center"/>
          </w:tcPr>
          <w:p w14:paraId="370BDE4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Tài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7489BBA0" w14:textId="77777777" w:rsidTr="009707CA">
        <w:tc>
          <w:tcPr>
            <w:tcW w:w="144" w:type="dxa"/>
            <w:vAlign w:val="center"/>
          </w:tcPr>
          <w:p w14:paraId="1A81AD9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080" w:type="dxa"/>
            <w:vAlign w:val="center"/>
          </w:tcPr>
          <w:p w14:paraId="7BEE002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CHỈ TIÊU KỸ THUẬT</w:t>
            </w:r>
          </w:p>
        </w:tc>
      </w:tr>
      <w:tr w:rsidR="00CF78C2" w:rsidRPr="00CF78C2" w14:paraId="6355C451" w14:textId="77777777" w:rsidTr="009707CA">
        <w:tc>
          <w:tcPr>
            <w:tcW w:w="144" w:type="dxa"/>
            <w:vAlign w:val="center"/>
          </w:tcPr>
          <w:p w14:paraId="62EFDDF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72220E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vô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cực</w:t>
            </w:r>
            <w:proofErr w:type="spellEnd"/>
          </w:p>
        </w:tc>
      </w:tr>
      <w:tr w:rsidR="00CF78C2" w:rsidRPr="00CF78C2" w14:paraId="19D1C55D" w14:textId="77777777" w:rsidTr="009707CA">
        <w:tc>
          <w:tcPr>
            <w:tcW w:w="144" w:type="dxa"/>
            <w:vAlign w:val="center"/>
          </w:tcPr>
          <w:p w14:paraId="6C59354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55F086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giữa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đồng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 ≤ 50 - ≥ 75 mm.</w:t>
            </w:r>
          </w:p>
        </w:tc>
      </w:tr>
      <w:tr w:rsidR="00CF78C2" w:rsidRPr="00CF78C2" w14:paraId="31E69DE8" w14:textId="77777777" w:rsidTr="009707CA">
        <w:tc>
          <w:tcPr>
            <w:tcW w:w="144" w:type="dxa"/>
            <w:vAlign w:val="center"/>
          </w:tcPr>
          <w:p w14:paraId="1F8D3CE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865512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Thị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10X,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20,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góc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nhìn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</w:p>
        </w:tc>
      </w:tr>
      <w:tr w:rsidR="00CF78C2" w:rsidRPr="00CF78C2" w14:paraId="53F0996C" w14:textId="77777777" w:rsidTr="009707CA">
        <w:tc>
          <w:tcPr>
            <w:tcW w:w="144" w:type="dxa"/>
            <w:vAlign w:val="center"/>
          </w:tcPr>
          <w:p w14:paraId="7744A03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EC3ADD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1000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</w:p>
        </w:tc>
      </w:tr>
      <w:tr w:rsidR="00CF78C2" w:rsidRPr="00CF78C2" w14:paraId="2A9005B8" w14:textId="77777777" w:rsidTr="009707CA">
        <w:tc>
          <w:tcPr>
            <w:tcW w:w="144" w:type="dxa"/>
            <w:vAlign w:val="center"/>
          </w:tcPr>
          <w:p w14:paraId="503AA44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4BDA5D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Mâm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gắn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≥ 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lắp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6CC7F1FA" w14:textId="77777777" w:rsidTr="009707CA">
        <w:tc>
          <w:tcPr>
            <w:tcW w:w="144" w:type="dxa"/>
            <w:vAlign w:val="center"/>
          </w:tcPr>
          <w:p w14:paraId="72382AC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FCED4D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4X/5X,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0.10,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10 mm</w:t>
            </w:r>
          </w:p>
        </w:tc>
      </w:tr>
      <w:tr w:rsidR="00CF78C2" w:rsidRPr="00CF78C2" w14:paraId="74E3A1C2" w14:textId="77777777" w:rsidTr="009707CA">
        <w:tc>
          <w:tcPr>
            <w:tcW w:w="144" w:type="dxa"/>
            <w:vAlign w:val="center"/>
          </w:tcPr>
          <w:p w14:paraId="4D9AF4B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CABC64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10X,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0.25,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6 mm</w:t>
            </w:r>
          </w:p>
        </w:tc>
      </w:tr>
      <w:tr w:rsidR="00CF78C2" w:rsidRPr="00CF78C2" w14:paraId="240D7CE3" w14:textId="77777777" w:rsidTr="009707CA">
        <w:tc>
          <w:tcPr>
            <w:tcW w:w="144" w:type="dxa"/>
            <w:vAlign w:val="center"/>
          </w:tcPr>
          <w:p w14:paraId="5BC1803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961B29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40X,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0.65,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0.5 mm</w:t>
            </w:r>
          </w:p>
        </w:tc>
      </w:tr>
      <w:tr w:rsidR="00CF78C2" w:rsidRPr="00CF78C2" w14:paraId="0FACC1BC" w14:textId="77777777" w:rsidTr="009707CA">
        <w:tc>
          <w:tcPr>
            <w:tcW w:w="144" w:type="dxa"/>
            <w:vAlign w:val="center"/>
          </w:tcPr>
          <w:p w14:paraId="347CDA1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4C89FF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100XOil/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</w:t>
            </w:r>
            <w:proofErr w:type="gram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1.25 ,</w:t>
            </w:r>
            <w:proofErr w:type="gram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0.13 mm</w:t>
            </w:r>
          </w:p>
        </w:tc>
      </w:tr>
      <w:tr w:rsidR="00CF78C2" w:rsidRPr="00CF78C2" w14:paraId="29CDB380" w14:textId="77777777" w:rsidTr="009707CA">
        <w:tc>
          <w:tcPr>
            <w:tcW w:w="144" w:type="dxa"/>
            <w:vAlign w:val="center"/>
          </w:tcPr>
          <w:p w14:paraId="7191135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59F42A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Núm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di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32545B5A" w14:textId="77777777" w:rsidTr="009707CA">
        <w:tc>
          <w:tcPr>
            <w:tcW w:w="144" w:type="dxa"/>
            <w:vAlign w:val="center"/>
          </w:tcPr>
          <w:p w14:paraId="536C085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289FA4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đồng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trục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2AA5BE40" w14:textId="77777777" w:rsidTr="009707CA">
        <w:tc>
          <w:tcPr>
            <w:tcW w:w="144" w:type="dxa"/>
            <w:vAlign w:val="center"/>
          </w:tcPr>
          <w:p w14:paraId="69415D7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BAA986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X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Y ≥ 75 x 30mm</w:t>
            </w:r>
          </w:p>
        </w:tc>
      </w:tr>
      <w:tr w:rsidR="00CF78C2" w:rsidRPr="00CF78C2" w14:paraId="167156F2" w14:textId="77777777" w:rsidTr="009707CA">
        <w:tc>
          <w:tcPr>
            <w:tcW w:w="144" w:type="dxa"/>
            <w:vAlign w:val="center"/>
          </w:tcPr>
          <w:p w14:paraId="3380696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05776B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6A47456B" w14:textId="77777777" w:rsidTr="009707CA">
        <w:tc>
          <w:tcPr>
            <w:tcW w:w="144" w:type="dxa"/>
            <w:vAlign w:val="center"/>
          </w:tcPr>
          <w:p w14:paraId="152131F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585D4F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Đèn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LED</w:t>
            </w:r>
          </w:p>
        </w:tc>
      </w:tr>
      <w:tr w:rsidR="00CF78C2" w:rsidRPr="00CF78C2" w14:paraId="7BE7CCE2" w14:textId="77777777" w:rsidTr="009707CA">
        <w:tc>
          <w:tcPr>
            <w:tcW w:w="144" w:type="dxa"/>
            <w:vAlign w:val="center"/>
          </w:tcPr>
          <w:p w14:paraId="4B3EFD3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A856E5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Công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3 W</w:t>
            </w:r>
          </w:p>
        </w:tc>
      </w:tr>
      <w:tr w:rsidR="00CF78C2" w:rsidRPr="00CF78C2" w14:paraId="080F4D7D" w14:textId="77777777" w:rsidTr="009707CA">
        <w:tc>
          <w:tcPr>
            <w:tcW w:w="144" w:type="dxa"/>
            <w:vAlign w:val="center"/>
          </w:tcPr>
          <w:p w14:paraId="06ABF7E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E52583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thô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3F407194" w14:textId="77777777" w:rsidTr="009707CA">
        <w:tc>
          <w:tcPr>
            <w:tcW w:w="144" w:type="dxa"/>
            <w:vAlign w:val="center"/>
          </w:tcPr>
          <w:p w14:paraId="4E1C728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4626EC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15 mm</w:t>
            </w:r>
          </w:p>
        </w:tc>
      </w:tr>
      <w:tr w:rsidR="00CF78C2" w:rsidRPr="00CF78C2" w14:paraId="71F5F2DE" w14:textId="77777777" w:rsidTr="009707CA">
        <w:tc>
          <w:tcPr>
            <w:tcW w:w="144" w:type="dxa"/>
            <w:vAlign w:val="center"/>
          </w:tcPr>
          <w:p w14:paraId="265217D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668EA6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0.5 mm/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quay</w:t>
            </w:r>
          </w:p>
        </w:tc>
      </w:tr>
      <w:tr w:rsidR="00CF78C2" w:rsidRPr="00CF78C2" w14:paraId="2404F95A" w14:textId="77777777" w:rsidTr="009707CA">
        <w:tc>
          <w:tcPr>
            <w:tcW w:w="144" w:type="dxa"/>
            <w:vAlign w:val="center"/>
          </w:tcPr>
          <w:p w14:paraId="0373335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585AB2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Khóa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tránh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ngoài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gây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hỏng</w:t>
            </w:r>
            <w:proofErr w:type="spellEnd"/>
          </w:p>
        </w:tc>
      </w:tr>
      <w:tr w:rsidR="00CF78C2" w:rsidRPr="00CF78C2" w14:paraId="32B7C683" w14:textId="77777777" w:rsidTr="009707CA">
        <w:tc>
          <w:tcPr>
            <w:tcW w:w="144" w:type="dxa"/>
            <w:vAlign w:val="center"/>
          </w:tcPr>
          <w:p w14:paraId="6DDEAC1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0080" w:type="dxa"/>
            <w:vAlign w:val="center"/>
          </w:tcPr>
          <w:p w14:paraId="127BCEC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KHÁC</w:t>
            </w:r>
          </w:p>
        </w:tc>
      </w:tr>
      <w:tr w:rsidR="00CF78C2" w:rsidRPr="00CF78C2" w14:paraId="1107DA8A" w14:textId="77777777" w:rsidTr="009707CA">
        <w:tc>
          <w:tcPr>
            <w:tcW w:w="144" w:type="dxa"/>
            <w:vAlign w:val="center"/>
          </w:tcPr>
          <w:p w14:paraId="4F4767D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0168155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</w:tc>
      </w:tr>
      <w:tr w:rsidR="00CF78C2" w:rsidRPr="00CF78C2" w14:paraId="5BFF16FD" w14:textId="77777777" w:rsidTr="009707CA">
        <w:tc>
          <w:tcPr>
            <w:tcW w:w="144" w:type="dxa"/>
            <w:vAlign w:val="center"/>
          </w:tcPr>
          <w:p w14:paraId="7557A67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3E9B044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Định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3F9F5418" w14:textId="77777777" w:rsidTr="009707CA">
        <w:tc>
          <w:tcPr>
            <w:tcW w:w="144" w:type="dxa"/>
            <w:vAlign w:val="center"/>
          </w:tcPr>
          <w:p w14:paraId="6421DEE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0270E21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Đào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523B76A8" w14:textId="77777777" w:rsidTr="009707CA">
        <w:tc>
          <w:tcPr>
            <w:tcW w:w="144" w:type="dxa"/>
            <w:vAlign w:val="center"/>
          </w:tcPr>
          <w:p w14:paraId="5E69E33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1F3F15F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miễn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768B13CF" w14:textId="77777777" w:rsidTr="009707CA">
        <w:tc>
          <w:tcPr>
            <w:tcW w:w="144" w:type="dxa"/>
            <w:vAlign w:val="center"/>
          </w:tcPr>
          <w:p w14:paraId="4E43EC8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1ED5437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35A103A7" w14:textId="77777777" w:rsidTr="009707CA">
        <w:tc>
          <w:tcPr>
            <w:tcW w:w="144" w:type="dxa"/>
            <w:vAlign w:val="center"/>
          </w:tcPr>
          <w:p w14:paraId="5083E0A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6E4DB18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model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8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2132EEB8" w14:textId="77777777" w:rsidTr="009707CA">
        <w:tc>
          <w:tcPr>
            <w:tcW w:w="144" w:type="dxa"/>
            <w:vAlign w:val="center"/>
          </w:tcPr>
          <w:p w14:paraId="7D15F5B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080" w:type="dxa"/>
            <w:vAlign w:val="center"/>
          </w:tcPr>
          <w:p w14:paraId="4E800B0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CNTT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nếu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343BFD5D" w14:textId="71777715" w:rsidR="00586AA5" w:rsidRPr="00CF78C2" w:rsidRDefault="00586AA5" w:rsidP="00F82D9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73A5A9" w14:textId="0C42C6F5" w:rsidR="00586AA5" w:rsidRPr="00CF78C2" w:rsidRDefault="00F27269" w:rsidP="009848FB">
      <w:pPr>
        <w:pStyle w:val="Heading2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1.</w:t>
      </w:r>
      <w:r w:rsidR="002C33A9" w:rsidRPr="00CF78C2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2. </w:t>
      </w:r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 xml:space="preserve">Hệ thống kính hiển </w:t>
      </w:r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 xml:space="preserve">vi </w:t>
      </w:r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 xml:space="preserve">đảo ngược và bộ </w:t>
      </w:r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 xml:space="preserve">vi </w:t>
      </w:r>
      <w:proofErr w:type="spellStart"/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>thao</w:t>
      </w:r>
      <w:proofErr w:type="spellEnd"/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 xml:space="preserve"> </w:t>
      </w:r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>tác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05"/>
      </w:tblGrid>
      <w:tr w:rsidR="00CF78C2" w:rsidRPr="00CF78C2" w14:paraId="32C08030" w14:textId="77777777" w:rsidTr="00CF78C2">
        <w:trPr>
          <w:tblHeader/>
        </w:trPr>
        <w:tc>
          <w:tcPr>
            <w:tcW w:w="144" w:type="dxa"/>
            <w:vAlign w:val="center"/>
          </w:tcPr>
          <w:p w14:paraId="362D211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0080" w:type="dxa"/>
            <w:vAlign w:val="center"/>
          </w:tcPr>
          <w:p w14:paraId="7C5A642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YÊU CẦU</w:t>
            </w:r>
          </w:p>
        </w:tc>
      </w:tr>
      <w:tr w:rsidR="00CF78C2" w:rsidRPr="00CF78C2" w14:paraId="1828C964" w14:textId="77777777" w:rsidTr="009707CA">
        <w:tc>
          <w:tcPr>
            <w:tcW w:w="144" w:type="dxa"/>
            <w:vAlign w:val="center"/>
          </w:tcPr>
          <w:p w14:paraId="1E02737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0080" w:type="dxa"/>
            <w:vAlign w:val="center"/>
          </w:tcPr>
          <w:p w14:paraId="5F13DD9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CHUNG</w:t>
            </w:r>
          </w:p>
        </w:tc>
      </w:tr>
      <w:tr w:rsidR="00CF78C2" w:rsidRPr="00CF78C2" w14:paraId="4639ED90" w14:textId="77777777" w:rsidTr="009707CA">
        <w:tc>
          <w:tcPr>
            <w:tcW w:w="144" w:type="dxa"/>
            <w:vAlign w:val="center"/>
          </w:tcPr>
          <w:p w14:paraId="6FC2CB8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1F060D5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về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100%</w:t>
            </w:r>
          </w:p>
        </w:tc>
      </w:tr>
      <w:tr w:rsidR="00CF78C2" w:rsidRPr="00CF78C2" w14:paraId="37BE2092" w14:textId="77777777" w:rsidTr="009707CA">
        <w:tc>
          <w:tcPr>
            <w:tcW w:w="144" w:type="dxa"/>
            <w:vAlign w:val="center"/>
          </w:tcPr>
          <w:p w14:paraId="375B80E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4C6E1F9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13485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9001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1EB306E1" w14:textId="77777777" w:rsidTr="009707CA">
        <w:tc>
          <w:tcPr>
            <w:tcW w:w="144" w:type="dxa"/>
            <w:vAlign w:val="center"/>
          </w:tcPr>
          <w:p w14:paraId="13F4568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0080" w:type="dxa"/>
            <w:vAlign w:val="center"/>
          </w:tcPr>
          <w:p w14:paraId="1FA882E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 Nam</w:t>
            </w:r>
          </w:p>
        </w:tc>
      </w:tr>
      <w:tr w:rsidR="00CF78C2" w:rsidRPr="00CF78C2" w14:paraId="48142ABB" w14:textId="77777777" w:rsidTr="009707CA">
        <w:tc>
          <w:tcPr>
            <w:tcW w:w="144" w:type="dxa"/>
            <w:vAlign w:val="center"/>
          </w:tcPr>
          <w:p w14:paraId="551B9E3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1F923BF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7992B3A7" w14:textId="77777777" w:rsidTr="009707CA">
        <w:tc>
          <w:tcPr>
            <w:tcW w:w="144" w:type="dxa"/>
            <w:vAlign w:val="center"/>
          </w:tcPr>
          <w:p w14:paraId="48B82F4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CF9E35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20°C</w:t>
            </w:r>
          </w:p>
        </w:tc>
      </w:tr>
      <w:tr w:rsidR="00CF78C2" w:rsidRPr="00CF78C2" w14:paraId="0B1BAC79" w14:textId="77777777" w:rsidTr="009707CA">
        <w:tc>
          <w:tcPr>
            <w:tcW w:w="144" w:type="dxa"/>
            <w:vAlign w:val="center"/>
          </w:tcPr>
          <w:p w14:paraId="0C02F8F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915F9C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ẩm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60%</w:t>
            </w:r>
          </w:p>
        </w:tc>
      </w:tr>
      <w:tr w:rsidR="00CF78C2" w:rsidRPr="00CF78C2" w14:paraId="5F7EA58E" w14:textId="77777777" w:rsidTr="009707CA">
        <w:tc>
          <w:tcPr>
            <w:tcW w:w="144" w:type="dxa"/>
            <w:vAlign w:val="center"/>
          </w:tcPr>
          <w:p w14:paraId="3FB4506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037CA2D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xứ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(Thân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thuộc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thuộc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nhóm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G7</w:t>
            </w:r>
          </w:p>
        </w:tc>
      </w:tr>
      <w:tr w:rsidR="00CF78C2" w:rsidRPr="00CF78C2" w14:paraId="55F33413" w14:textId="77777777" w:rsidTr="009707CA">
        <w:tc>
          <w:tcPr>
            <w:tcW w:w="144" w:type="dxa"/>
            <w:vAlign w:val="center"/>
          </w:tcPr>
          <w:p w14:paraId="18A227E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080" w:type="dxa"/>
            <w:vAlign w:val="center"/>
          </w:tcPr>
          <w:p w14:paraId="1FE2AC2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CẤU HÌNH</w:t>
            </w:r>
          </w:p>
        </w:tc>
      </w:tr>
      <w:tr w:rsidR="00CF78C2" w:rsidRPr="00CF78C2" w14:paraId="0EAA1237" w14:textId="77777777" w:rsidTr="009707CA">
        <w:tc>
          <w:tcPr>
            <w:tcW w:w="144" w:type="dxa"/>
            <w:vAlign w:val="center"/>
          </w:tcPr>
          <w:p w14:paraId="6E21A9E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C80A79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ngược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1D27935C" w14:textId="77777777" w:rsidTr="009707CA">
        <w:tc>
          <w:tcPr>
            <w:tcW w:w="144" w:type="dxa"/>
            <w:vAlign w:val="center"/>
          </w:tcPr>
          <w:p w14:paraId="2D8990F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118B041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camera:</w:t>
            </w:r>
          </w:p>
        </w:tc>
      </w:tr>
      <w:tr w:rsidR="00CF78C2" w:rsidRPr="00CF78C2" w14:paraId="45782E78" w14:textId="77777777" w:rsidTr="009707CA">
        <w:tc>
          <w:tcPr>
            <w:tcW w:w="144" w:type="dxa"/>
            <w:vAlign w:val="center"/>
          </w:tcPr>
          <w:p w14:paraId="124CF71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10080" w:type="dxa"/>
            <w:vAlign w:val="center"/>
          </w:tcPr>
          <w:p w14:paraId="2DAF9F1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Thân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787EC0FB" w14:textId="77777777" w:rsidTr="009707CA">
        <w:tc>
          <w:tcPr>
            <w:tcW w:w="144" w:type="dxa"/>
            <w:vAlign w:val="center"/>
          </w:tcPr>
          <w:p w14:paraId="2E9B930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10080" w:type="dxa"/>
            <w:vAlign w:val="center"/>
          </w:tcPr>
          <w:p w14:paraId="216345F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hai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mắt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428ED430" w14:textId="77777777" w:rsidTr="009707CA">
        <w:tc>
          <w:tcPr>
            <w:tcW w:w="144" w:type="dxa"/>
            <w:vAlign w:val="center"/>
          </w:tcPr>
          <w:p w14:paraId="31BE514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10080" w:type="dxa"/>
            <w:vAlign w:val="center"/>
          </w:tcPr>
          <w:p w14:paraId="6D3FC5A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̣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kính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10x: 02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09619E56" w14:textId="77777777" w:rsidTr="009707CA">
        <w:tc>
          <w:tcPr>
            <w:tcW w:w="144" w:type="dxa"/>
            <w:vAlign w:val="center"/>
          </w:tcPr>
          <w:p w14:paraId="7C6F0F9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10080" w:type="dxa"/>
            <w:vAlign w:val="center"/>
          </w:tcPr>
          <w:p w14:paraId="4BB567F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Mâm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30D8E9C5" w14:textId="77777777" w:rsidTr="009707CA">
        <w:tc>
          <w:tcPr>
            <w:tcW w:w="144" w:type="dxa"/>
            <w:vAlign w:val="center"/>
          </w:tcPr>
          <w:p w14:paraId="0104008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10080" w:type="dxa"/>
            <w:vAlign w:val="center"/>
          </w:tcPr>
          <w:p w14:paraId="119589E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444BDDCB" w14:textId="77777777" w:rsidTr="009707CA">
        <w:tc>
          <w:tcPr>
            <w:tcW w:w="144" w:type="dxa"/>
            <w:vAlign w:val="center"/>
          </w:tcPr>
          <w:p w14:paraId="0C8CF10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1.6</w:t>
            </w:r>
          </w:p>
        </w:tc>
        <w:tc>
          <w:tcPr>
            <w:tcW w:w="10080" w:type="dxa"/>
            <w:vAlign w:val="center"/>
          </w:tcPr>
          <w:p w14:paraId="1607CCE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56916A09" w14:textId="77777777" w:rsidTr="009707CA">
        <w:tc>
          <w:tcPr>
            <w:tcW w:w="144" w:type="dxa"/>
            <w:vAlign w:val="center"/>
          </w:tcPr>
          <w:p w14:paraId="2D88953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1.7</w:t>
            </w:r>
          </w:p>
        </w:tc>
        <w:tc>
          <w:tcPr>
            <w:tcW w:w="10080" w:type="dxa"/>
            <w:vAlign w:val="center"/>
          </w:tcPr>
          <w:p w14:paraId="6BD146A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4x, 10x, 20x, 40x: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3FC23D4C" w14:textId="77777777" w:rsidTr="009707CA">
        <w:tc>
          <w:tcPr>
            <w:tcW w:w="144" w:type="dxa"/>
            <w:vAlign w:val="center"/>
          </w:tcPr>
          <w:p w14:paraId="239DB99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1.8</w:t>
            </w:r>
          </w:p>
        </w:tc>
        <w:tc>
          <w:tcPr>
            <w:tcW w:w="10080" w:type="dxa"/>
            <w:vAlign w:val="center"/>
          </w:tcPr>
          <w:p w14:paraId="74E63D1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nâng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ICSI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ứng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10x, 20x, 40x: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42A34834" w14:textId="77777777" w:rsidTr="009707CA">
        <w:tc>
          <w:tcPr>
            <w:tcW w:w="144" w:type="dxa"/>
            <w:vAlign w:val="center"/>
          </w:tcPr>
          <w:p w14:paraId="19B6716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1.9</w:t>
            </w:r>
          </w:p>
        </w:tc>
        <w:tc>
          <w:tcPr>
            <w:tcW w:w="10080" w:type="dxa"/>
            <w:vAlign w:val="center"/>
          </w:tcPr>
          <w:p w14:paraId="0728C89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tâm: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3DF169CF" w14:textId="77777777" w:rsidTr="009707CA">
        <w:tc>
          <w:tcPr>
            <w:tcW w:w="144" w:type="dxa"/>
            <w:vAlign w:val="center"/>
          </w:tcPr>
          <w:p w14:paraId="0D15D17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1.10</w:t>
            </w:r>
          </w:p>
        </w:tc>
        <w:tc>
          <w:tcPr>
            <w:tcW w:w="10080" w:type="dxa"/>
            <w:vAlign w:val="center"/>
          </w:tcPr>
          <w:p w14:paraId="19110B7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Camera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70284961" w14:textId="77777777" w:rsidTr="009707CA">
        <w:tc>
          <w:tcPr>
            <w:tcW w:w="144" w:type="dxa"/>
            <w:vAlign w:val="center"/>
          </w:tcPr>
          <w:p w14:paraId="7175100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1.11</w:t>
            </w:r>
          </w:p>
        </w:tc>
        <w:tc>
          <w:tcPr>
            <w:tcW w:w="10080" w:type="dxa"/>
            <w:vAlign w:val="center"/>
          </w:tcPr>
          <w:p w14:paraId="32F4B09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mềm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64FC3B70" w14:textId="77777777" w:rsidTr="009707CA">
        <w:tc>
          <w:tcPr>
            <w:tcW w:w="144" w:type="dxa"/>
            <w:vAlign w:val="center"/>
          </w:tcPr>
          <w:p w14:paraId="5493FFF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1.12</w:t>
            </w:r>
          </w:p>
        </w:tc>
        <w:tc>
          <w:tcPr>
            <w:tcW w:w="10080" w:type="dxa"/>
            <w:vAlign w:val="center"/>
          </w:tcPr>
          <w:p w14:paraId="4CD00FD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đèn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LED: 02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LED: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5EFF8D69" w14:textId="77777777" w:rsidTr="009707CA">
        <w:tc>
          <w:tcPr>
            <w:tcW w:w="144" w:type="dxa"/>
            <w:vAlign w:val="center"/>
          </w:tcPr>
          <w:p w14:paraId="3B81287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1.13</w:t>
            </w:r>
          </w:p>
        </w:tc>
        <w:tc>
          <w:tcPr>
            <w:tcW w:w="10080" w:type="dxa"/>
            <w:vAlign w:val="center"/>
          </w:tcPr>
          <w:p w14:paraId="64F9D22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đậy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77B64C5A" w14:textId="77777777" w:rsidTr="009707CA">
        <w:tc>
          <w:tcPr>
            <w:tcW w:w="144" w:type="dxa"/>
            <w:vAlign w:val="center"/>
          </w:tcPr>
          <w:p w14:paraId="0CE0E94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1.14</w:t>
            </w:r>
          </w:p>
        </w:tc>
        <w:tc>
          <w:tcPr>
            <w:tcW w:w="10080" w:type="dxa"/>
            <w:vAlign w:val="center"/>
          </w:tcPr>
          <w:p w14:paraId="2B625DD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50FD4055" w14:textId="77777777" w:rsidTr="009707CA">
        <w:tc>
          <w:tcPr>
            <w:tcW w:w="144" w:type="dxa"/>
            <w:vAlign w:val="center"/>
          </w:tcPr>
          <w:p w14:paraId="279C1DB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2B2BF90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Đĩa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giữ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ấm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1DAD7B51" w14:textId="77777777" w:rsidTr="009707CA">
        <w:tc>
          <w:tcPr>
            <w:tcW w:w="144" w:type="dxa"/>
            <w:vAlign w:val="center"/>
          </w:tcPr>
          <w:p w14:paraId="1E99DEF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10080" w:type="dxa"/>
            <w:vAlign w:val="center"/>
          </w:tcPr>
          <w:p w14:paraId="100B544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Đĩa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ấm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70779D0E" w14:textId="77777777" w:rsidTr="009707CA">
        <w:tc>
          <w:tcPr>
            <w:tcW w:w="144" w:type="dxa"/>
            <w:vAlign w:val="center"/>
          </w:tcPr>
          <w:p w14:paraId="2360A38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10080" w:type="dxa"/>
            <w:vAlign w:val="center"/>
          </w:tcPr>
          <w:p w14:paraId="4D6D2D8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5FDBABC6" w14:textId="77777777" w:rsidTr="009707CA">
        <w:tc>
          <w:tcPr>
            <w:tcW w:w="144" w:type="dxa"/>
            <w:vAlign w:val="center"/>
          </w:tcPr>
          <w:p w14:paraId="37D1113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6A8DE01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rung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rung: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43004C37" w14:textId="77777777" w:rsidTr="009707CA">
        <w:tc>
          <w:tcPr>
            <w:tcW w:w="144" w:type="dxa"/>
            <w:vAlign w:val="center"/>
          </w:tcPr>
          <w:p w14:paraId="0959B2B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5129932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778CC80E" w14:textId="77777777" w:rsidTr="009707CA">
        <w:tc>
          <w:tcPr>
            <w:tcW w:w="144" w:type="dxa"/>
            <w:vAlign w:val="center"/>
          </w:tcPr>
          <w:p w14:paraId="7D78A12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10080" w:type="dxa"/>
            <w:vAlign w:val="center"/>
          </w:tcPr>
          <w:p w14:paraId="17CB912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4CB9E2FE" w14:textId="77777777" w:rsidTr="009707CA">
        <w:tc>
          <w:tcPr>
            <w:tcW w:w="144" w:type="dxa"/>
            <w:vAlign w:val="center"/>
          </w:tcPr>
          <w:p w14:paraId="6EE3AC1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10080" w:type="dxa"/>
            <w:vAlign w:val="center"/>
          </w:tcPr>
          <w:p w14:paraId="2F4D8A2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thủy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6CB49831" w14:textId="77777777" w:rsidTr="009707CA">
        <w:tc>
          <w:tcPr>
            <w:tcW w:w="144" w:type="dxa"/>
            <w:vAlign w:val="center"/>
          </w:tcPr>
          <w:p w14:paraId="1246088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10080" w:type="dxa"/>
            <w:vAlign w:val="center"/>
          </w:tcPr>
          <w:p w14:paraId="23C2369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 soi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0B7D5B35" w14:textId="77777777" w:rsidTr="009707CA">
        <w:tc>
          <w:tcPr>
            <w:tcW w:w="144" w:type="dxa"/>
            <w:vAlign w:val="center"/>
          </w:tcPr>
          <w:p w14:paraId="673F742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4.4</w:t>
            </w:r>
          </w:p>
        </w:tc>
        <w:tc>
          <w:tcPr>
            <w:tcW w:w="10080" w:type="dxa"/>
            <w:vAlign w:val="center"/>
          </w:tcPr>
          <w:p w14:paraId="0856F83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14AAA01B" w14:textId="77777777" w:rsidTr="009707CA">
        <w:tc>
          <w:tcPr>
            <w:tcW w:w="144" w:type="dxa"/>
            <w:vAlign w:val="center"/>
          </w:tcPr>
          <w:p w14:paraId="6320B21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785CA17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CF78C2" w:rsidRPr="00CF78C2" w14:paraId="0036573B" w14:textId="77777777" w:rsidTr="009707CA">
        <w:tc>
          <w:tcPr>
            <w:tcW w:w="144" w:type="dxa"/>
            <w:vAlign w:val="center"/>
          </w:tcPr>
          <w:p w14:paraId="70CCF1D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0167A51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Tài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Anh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Việt: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3700E0D2" w14:textId="77777777" w:rsidTr="009707CA">
        <w:tc>
          <w:tcPr>
            <w:tcW w:w="144" w:type="dxa"/>
            <w:vAlign w:val="center"/>
          </w:tcPr>
          <w:p w14:paraId="3FBD120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080" w:type="dxa"/>
            <w:vAlign w:val="center"/>
          </w:tcPr>
          <w:p w14:paraId="536A7B1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CHỈ TIÊU KỸ THUẬT</w:t>
            </w:r>
          </w:p>
        </w:tc>
      </w:tr>
      <w:tr w:rsidR="00CF78C2" w:rsidRPr="00CF78C2" w14:paraId="06B8EC35" w14:textId="77777777" w:rsidTr="009707CA">
        <w:tc>
          <w:tcPr>
            <w:tcW w:w="144" w:type="dxa"/>
            <w:vAlign w:val="center"/>
          </w:tcPr>
          <w:p w14:paraId="37BDAC5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028A179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camera:</w:t>
            </w:r>
          </w:p>
        </w:tc>
      </w:tr>
      <w:tr w:rsidR="00CF78C2" w:rsidRPr="00CF78C2" w14:paraId="76E8161E" w14:textId="77777777" w:rsidTr="009707CA">
        <w:tc>
          <w:tcPr>
            <w:tcW w:w="144" w:type="dxa"/>
            <w:vAlign w:val="center"/>
          </w:tcPr>
          <w:p w14:paraId="7F4A5EA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31D523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nâng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ứng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ICSI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DIC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hỗ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nuôi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bào</w:t>
            </w:r>
            <w:proofErr w:type="spellEnd"/>
          </w:p>
        </w:tc>
      </w:tr>
      <w:tr w:rsidR="00CF78C2" w:rsidRPr="00CF78C2" w14:paraId="4749623C" w14:textId="77777777" w:rsidTr="009707CA">
        <w:tc>
          <w:tcPr>
            <w:tcW w:w="144" w:type="dxa"/>
            <w:vAlign w:val="center"/>
          </w:tcPr>
          <w:p w14:paraId="40A56CB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5479C7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nâng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như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IMSI,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thoi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vô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sắc</w:t>
            </w:r>
            <w:proofErr w:type="spellEnd"/>
          </w:p>
        </w:tc>
      </w:tr>
      <w:tr w:rsidR="00CF78C2" w:rsidRPr="00CF78C2" w14:paraId="70A0A190" w14:textId="77777777" w:rsidTr="009707CA">
        <w:tc>
          <w:tcPr>
            <w:tcW w:w="144" w:type="dxa"/>
            <w:vAlign w:val="center"/>
          </w:tcPr>
          <w:p w14:paraId="654A60B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16CA91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vô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45 mm</w:t>
            </w:r>
          </w:p>
        </w:tc>
      </w:tr>
      <w:tr w:rsidR="00CF78C2" w:rsidRPr="00CF78C2" w14:paraId="728715CF" w14:textId="77777777" w:rsidTr="009707CA">
        <w:tc>
          <w:tcPr>
            <w:tcW w:w="144" w:type="dxa"/>
            <w:vAlign w:val="center"/>
          </w:tcPr>
          <w:p w14:paraId="5D62FE0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10080" w:type="dxa"/>
            <w:vAlign w:val="center"/>
          </w:tcPr>
          <w:p w14:paraId="39B8685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Thân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7D6FDFC5" w14:textId="77777777" w:rsidTr="009707CA">
        <w:tc>
          <w:tcPr>
            <w:tcW w:w="144" w:type="dxa"/>
            <w:vAlign w:val="center"/>
          </w:tcPr>
          <w:p w14:paraId="435CA85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4B34BC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cổng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camera.</w:t>
            </w:r>
          </w:p>
        </w:tc>
      </w:tr>
      <w:tr w:rsidR="00CF78C2" w:rsidRPr="00CF78C2" w14:paraId="665E292A" w14:textId="77777777" w:rsidTr="009707CA">
        <w:tc>
          <w:tcPr>
            <w:tcW w:w="144" w:type="dxa"/>
            <w:vAlign w:val="center"/>
          </w:tcPr>
          <w:p w14:paraId="47E882C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DEDC9A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03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tỷ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chia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đổi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như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 </w:t>
            </w: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+ 100% qua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mắt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+ 100% qua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cổng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+ 100% qua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cổng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</w:p>
        </w:tc>
      </w:tr>
      <w:tr w:rsidR="00CF78C2" w:rsidRPr="00CF78C2" w14:paraId="15A52E3D" w14:textId="77777777" w:rsidTr="009707CA">
        <w:tc>
          <w:tcPr>
            <w:tcW w:w="144" w:type="dxa"/>
            <w:vAlign w:val="center"/>
          </w:tcPr>
          <w:p w14:paraId="455E291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85C3D3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đèn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LED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trắng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tuổi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thọ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60.000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</w:p>
        </w:tc>
      </w:tr>
      <w:tr w:rsidR="00CF78C2" w:rsidRPr="00CF78C2" w14:paraId="7033DD7D" w14:textId="77777777" w:rsidTr="009707CA">
        <w:tc>
          <w:tcPr>
            <w:tcW w:w="144" w:type="dxa"/>
            <w:vAlign w:val="center"/>
          </w:tcPr>
          <w:p w14:paraId="7CEBAA0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7E6E6D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thấu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mắt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ruồi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“Fly-eye”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tube lens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48367069" w14:textId="77777777" w:rsidTr="009707CA">
        <w:tc>
          <w:tcPr>
            <w:tcW w:w="144" w:type="dxa"/>
            <w:vAlign w:val="center"/>
          </w:tcPr>
          <w:p w14:paraId="10C4F49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EE7A87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(LIM)</w:t>
            </w:r>
          </w:p>
        </w:tc>
      </w:tr>
      <w:tr w:rsidR="00CF78C2" w:rsidRPr="00CF78C2" w14:paraId="13FF6FE5" w14:textId="77777777" w:rsidTr="009707CA">
        <w:tc>
          <w:tcPr>
            <w:tcW w:w="144" w:type="dxa"/>
            <w:vAlign w:val="center"/>
          </w:tcPr>
          <w:p w14:paraId="6B83592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900851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chiếu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truyền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qua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nghiêng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về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góc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25°</w:t>
            </w:r>
          </w:p>
        </w:tc>
      </w:tr>
      <w:tr w:rsidR="00CF78C2" w:rsidRPr="00CF78C2" w14:paraId="476C57C1" w14:textId="77777777" w:rsidTr="009707CA">
        <w:tc>
          <w:tcPr>
            <w:tcW w:w="144" w:type="dxa"/>
            <w:vAlign w:val="center"/>
          </w:tcPr>
          <w:p w14:paraId="49746D2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28D07A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Thân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lắp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sẵn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đổi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đổi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1.5</w:t>
            </w:r>
          </w:p>
        </w:tc>
      </w:tr>
      <w:tr w:rsidR="00CF78C2" w:rsidRPr="00CF78C2" w14:paraId="7A51B475" w14:textId="77777777" w:rsidTr="009707CA">
        <w:tc>
          <w:tcPr>
            <w:tcW w:w="144" w:type="dxa"/>
            <w:vAlign w:val="center"/>
          </w:tcPr>
          <w:p w14:paraId="226F742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8C7213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LCD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cảm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ứng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49C6CEF2" w14:textId="77777777" w:rsidTr="009707CA">
        <w:tc>
          <w:tcPr>
            <w:tcW w:w="144" w:type="dxa"/>
            <w:vAlign w:val="center"/>
          </w:tcPr>
          <w:p w14:paraId="2B84F44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69C005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hai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mắt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góc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nhìn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nghiêng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35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proofErr w:type="gram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22 mm.</w:t>
            </w:r>
          </w:p>
        </w:tc>
      </w:tr>
      <w:tr w:rsidR="00CF78C2" w:rsidRPr="00CF78C2" w14:paraId="2D9E6A1F" w14:textId="77777777" w:rsidTr="009707CA">
        <w:tc>
          <w:tcPr>
            <w:tcW w:w="144" w:type="dxa"/>
            <w:vAlign w:val="center"/>
          </w:tcPr>
          <w:p w14:paraId="6AFDE79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9AB59B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Thị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10x,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22 mm.</w:t>
            </w:r>
          </w:p>
        </w:tc>
      </w:tr>
      <w:tr w:rsidR="00CF78C2" w:rsidRPr="00CF78C2" w14:paraId="46F003D6" w14:textId="77777777" w:rsidTr="009707CA">
        <w:tc>
          <w:tcPr>
            <w:tcW w:w="144" w:type="dxa"/>
            <w:vAlign w:val="center"/>
          </w:tcPr>
          <w:p w14:paraId="315A058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592AC7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Mâm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vị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trí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điện</w:t>
            </w:r>
            <w:proofErr w:type="spellEnd"/>
          </w:p>
        </w:tc>
      </w:tr>
      <w:tr w:rsidR="00CF78C2" w:rsidRPr="00CF78C2" w14:paraId="2FBB7D8F" w14:textId="77777777" w:rsidTr="009707CA">
        <w:tc>
          <w:tcPr>
            <w:tcW w:w="144" w:type="dxa"/>
            <w:vAlign w:val="center"/>
          </w:tcPr>
          <w:p w14:paraId="00D00D1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8924DB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trục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X ≥ 110 mm,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trục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Y ≥ 70 mm.</w:t>
            </w:r>
          </w:p>
        </w:tc>
      </w:tr>
      <w:tr w:rsidR="00CF78C2" w:rsidRPr="00CF78C2" w14:paraId="761BA51E" w14:textId="77777777" w:rsidTr="009707CA">
        <w:tc>
          <w:tcPr>
            <w:tcW w:w="144" w:type="dxa"/>
            <w:vAlign w:val="center"/>
          </w:tcPr>
          <w:p w14:paraId="46CC985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1FDF13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nâng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Tổng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lấy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nét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7 mm</w:t>
            </w:r>
          </w:p>
        </w:tc>
      </w:tr>
      <w:tr w:rsidR="00CF78C2" w:rsidRPr="00CF78C2" w14:paraId="7BC88440" w14:textId="77777777" w:rsidTr="009707CA">
        <w:tc>
          <w:tcPr>
            <w:tcW w:w="144" w:type="dxa"/>
            <w:vAlign w:val="center"/>
          </w:tcPr>
          <w:p w14:paraId="1D9A5D7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10080" w:type="dxa"/>
            <w:vAlign w:val="center"/>
          </w:tcPr>
          <w:p w14:paraId="45FFA77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vô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quang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sai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màu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≥ 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mức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1D224FFB" w14:textId="77777777" w:rsidTr="009707CA">
        <w:tc>
          <w:tcPr>
            <w:tcW w:w="144" w:type="dxa"/>
            <w:vAlign w:val="center"/>
          </w:tcPr>
          <w:p w14:paraId="56868D6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2EB6F8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4X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5X):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N.A </w:t>
            </w:r>
            <w:proofErr w:type="gram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≥  0.10</w:t>
            </w:r>
            <w:proofErr w:type="gram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W.D.≥  18mm</w:t>
            </w:r>
          </w:p>
        </w:tc>
      </w:tr>
      <w:tr w:rsidR="00CF78C2" w:rsidRPr="00CF78C2" w14:paraId="67A25AA0" w14:textId="77777777" w:rsidTr="009707CA">
        <w:tc>
          <w:tcPr>
            <w:tcW w:w="144" w:type="dxa"/>
            <w:vAlign w:val="center"/>
          </w:tcPr>
          <w:p w14:paraId="4863240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E6A1B3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10X: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N.A ≥ 0.25,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W.D.</w:t>
            </w:r>
            <w:proofErr w:type="gram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≥  6.2</w:t>
            </w:r>
            <w:proofErr w:type="gram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mm</w:t>
            </w:r>
          </w:p>
        </w:tc>
      </w:tr>
      <w:tr w:rsidR="00CF78C2" w:rsidRPr="00CF78C2" w14:paraId="1D07A254" w14:textId="77777777" w:rsidTr="009707CA">
        <w:tc>
          <w:tcPr>
            <w:tcW w:w="144" w:type="dxa"/>
            <w:vAlign w:val="center"/>
          </w:tcPr>
          <w:p w14:paraId="5A7BA9E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532E85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20X: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N.A ≥ 0.35,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W.D. </w:t>
            </w:r>
            <w:proofErr w:type="gram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≥  4.9</w:t>
            </w:r>
            <w:proofErr w:type="gram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mm</w:t>
            </w:r>
          </w:p>
        </w:tc>
      </w:tr>
      <w:tr w:rsidR="00CF78C2" w:rsidRPr="00CF78C2" w14:paraId="5CB7D1C3" w14:textId="77777777" w:rsidTr="009707CA">
        <w:tc>
          <w:tcPr>
            <w:tcW w:w="144" w:type="dxa"/>
            <w:vAlign w:val="center"/>
          </w:tcPr>
          <w:p w14:paraId="48EB32C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206DF7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40X: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N.A ≥ 0.55,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W.D. ≥ 2.3 mm</w:t>
            </w:r>
          </w:p>
        </w:tc>
      </w:tr>
      <w:tr w:rsidR="00CF78C2" w:rsidRPr="00CF78C2" w14:paraId="3C42C405" w14:textId="77777777" w:rsidTr="009707CA">
        <w:tc>
          <w:tcPr>
            <w:tcW w:w="144" w:type="dxa"/>
            <w:vAlign w:val="center"/>
          </w:tcPr>
          <w:p w14:paraId="12F7178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10080" w:type="dxa"/>
            <w:vAlign w:val="center"/>
          </w:tcPr>
          <w:p w14:paraId="2C4DB5C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quang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27F7D39F" w14:textId="77777777" w:rsidTr="009707CA">
        <w:tc>
          <w:tcPr>
            <w:tcW w:w="144" w:type="dxa"/>
            <w:vAlign w:val="center"/>
          </w:tcPr>
          <w:p w14:paraId="6866C6E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9E9C35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mô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gắn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module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7FCC33F4" w14:textId="77777777" w:rsidTr="009707CA">
        <w:tc>
          <w:tcPr>
            <w:tcW w:w="144" w:type="dxa"/>
            <w:vAlign w:val="center"/>
          </w:tcPr>
          <w:p w14:paraId="697E4DA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D7515A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Thấu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khẩu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N.A ≥ 0.35,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O.D ≥ 30 mm.</w:t>
            </w:r>
          </w:p>
        </w:tc>
      </w:tr>
      <w:tr w:rsidR="00CF78C2" w:rsidRPr="00CF78C2" w14:paraId="1AF9F126" w14:textId="77777777" w:rsidTr="009707CA">
        <w:tc>
          <w:tcPr>
            <w:tcW w:w="144" w:type="dxa"/>
            <w:vAlign w:val="center"/>
          </w:tcPr>
          <w:p w14:paraId="57F20FC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10080" w:type="dxa"/>
            <w:vAlign w:val="center"/>
          </w:tcPr>
          <w:p w14:paraId="7C53192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Camera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76D8193A" w14:textId="77777777" w:rsidTr="009707CA">
        <w:tc>
          <w:tcPr>
            <w:tcW w:w="144" w:type="dxa"/>
            <w:vAlign w:val="center"/>
          </w:tcPr>
          <w:p w14:paraId="01A506F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308E22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cảm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CMOS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màu</w:t>
            </w:r>
            <w:proofErr w:type="spellEnd"/>
          </w:p>
        </w:tc>
      </w:tr>
      <w:tr w:rsidR="00CF78C2" w:rsidRPr="00CF78C2" w14:paraId="276731FE" w14:textId="77777777" w:rsidTr="009707CA">
        <w:tc>
          <w:tcPr>
            <w:tcW w:w="144" w:type="dxa"/>
            <w:vAlign w:val="center"/>
          </w:tcPr>
          <w:p w14:paraId="5B4CBA7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99A818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5.9 MP, Full HD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hơn</w:t>
            </w:r>
            <w:proofErr w:type="spellEnd"/>
          </w:p>
        </w:tc>
      </w:tr>
      <w:tr w:rsidR="00CF78C2" w:rsidRPr="00CF78C2" w14:paraId="47052DBB" w14:textId="77777777" w:rsidTr="009707CA">
        <w:tc>
          <w:tcPr>
            <w:tcW w:w="144" w:type="dxa"/>
            <w:vAlign w:val="center"/>
          </w:tcPr>
          <w:p w14:paraId="3CF5A7F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739FF5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</w:t>
            </w:r>
            <w:proofErr w:type="gram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30 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khung</w:t>
            </w:r>
            <w:proofErr w:type="spellEnd"/>
            <w:proofErr w:type="gram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giây</w:t>
            </w:r>
            <w:proofErr w:type="spellEnd"/>
          </w:p>
        </w:tc>
      </w:tr>
      <w:tr w:rsidR="00CF78C2" w:rsidRPr="00CF78C2" w14:paraId="7154FBC0" w14:textId="77777777" w:rsidTr="009707CA">
        <w:tc>
          <w:tcPr>
            <w:tcW w:w="144" w:type="dxa"/>
            <w:vAlign w:val="center"/>
          </w:tcPr>
          <w:p w14:paraId="2CB82E3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0D187D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cổng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USB 3.0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HDMI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Ethernet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09DDF260" w14:textId="77777777" w:rsidTr="009707CA">
        <w:tc>
          <w:tcPr>
            <w:tcW w:w="144" w:type="dxa"/>
            <w:vAlign w:val="center"/>
          </w:tcPr>
          <w:p w14:paraId="644ADAE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6BBB36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soát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</w:p>
        </w:tc>
      </w:tr>
      <w:tr w:rsidR="00CF78C2" w:rsidRPr="00CF78C2" w14:paraId="5019CED2" w14:textId="77777777" w:rsidTr="009707CA">
        <w:tc>
          <w:tcPr>
            <w:tcW w:w="144" w:type="dxa"/>
            <w:vAlign w:val="center"/>
          </w:tcPr>
          <w:p w14:paraId="22A807B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33C01B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100 µs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1s</w:t>
            </w:r>
          </w:p>
        </w:tc>
      </w:tr>
      <w:tr w:rsidR="00CF78C2" w:rsidRPr="00CF78C2" w14:paraId="2177FD29" w14:textId="77777777" w:rsidTr="009707CA">
        <w:tc>
          <w:tcPr>
            <w:tcW w:w="144" w:type="dxa"/>
            <w:vAlign w:val="center"/>
          </w:tcPr>
          <w:p w14:paraId="0920413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10080" w:type="dxa"/>
            <w:vAlign w:val="center"/>
          </w:tcPr>
          <w:p w14:paraId="3573405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xử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52D8E536" w14:textId="77777777" w:rsidTr="009707CA">
        <w:tc>
          <w:tcPr>
            <w:tcW w:w="144" w:type="dxa"/>
            <w:vAlign w:val="center"/>
          </w:tcPr>
          <w:p w14:paraId="1337C02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CD42D4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</w:t>
            </w:r>
            <w:proofErr w:type="spellEnd"/>
          </w:p>
        </w:tc>
      </w:tr>
      <w:tr w:rsidR="00CF78C2" w:rsidRPr="00CF78C2" w14:paraId="21298F74" w14:textId="77777777" w:rsidTr="009707CA">
        <w:tc>
          <w:tcPr>
            <w:tcW w:w="144" w:type="dxa"/>
            <w:vAlign w:val="center"/>
          </w:tcPr>
          <w:p w14:paraId="65DE373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8F8F05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Quay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phim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dưới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AVI</w:t>
            </w:r>
          </w:p>
        </w:tc>
      </w:tr>
      <w:tr w:rsidR="00CF78C2" w:rsidRPr="00CF78C2" w14:paraId="447C2C68" w14:textId="77777777" w:rsidTr="009707CA">
        <w:tc>
          <w:tcPr>
            <w:tcW w:w="144" w:type="dxa"/>
            <w:vAlign w:val="center"/>
          </w:tcPr>
          <w:p w14:paraId="5271180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7B48C6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</w:p>
        </w:tc>
      </w:tr>
      <w:tr w:rsidR="00CF78C2" w:rsidRPr="00CF78C2" w14:paraId="6E02CE01" w14:textId="77777777" w:rsidTr="009707CA">
        <w:tc>
          <w:tcPr>
            <w:tcW w:w="144" w:type="dxa"/>
            <w:vAlign w:val="center"/>
          </w:tcPr>
          <w:p w14:paraId="6AC0607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14137B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</w:p>
        </w:tc>
      </w:tr>
      <w:tr w:rsidR="00CF78C2" w:rsidRPr="00CF78C2" w14:paraId="62184A17" w14:textId="77777777" w:rsidTr="009707CA">
        <w:tc>
          <w:tcPr>
            <w:tcW w:w="144" w:type="dxa"/>
            <w:vAlign w:val="center"/>
          </w:tcPr>
          <w:p w14:paraId="7CA5DF7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27BCA9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chia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sẻ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tuyến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(Stream)</w:t>
            </w:r>
          </w:p>
        </w:tc>
      </w:tr>
      <w:tr w:rsidR="00CF78C2" w:rsidRPr="00CF78C2" w14:paraId="76717B69" w14:textId="77777777" w:rsidTr="009707CA">
        <w:tc>
          <w:tcPr>
            <w:tcW w:w="144" w:type="dxa"/>
            <w:vAlign w:val="center"/>
          </w:tcPr>
          <w:p w14:paraId="58DF2D8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4E23E0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</w:t>
            </w:r>
            <w:proofErr w:type="spellEnd"/>
          </w:p>
        </w:tc>
      </w:tr>
      <w:tr w:rsidR="00CF78C2" w:rsidRPr="00CF78C2" w14:paraId="09321D3D" w14:textId="77777777" w:rsidTr="009707CA">
        <w:tc>
          <w:tcPr>
            <w:tcW w:w="144" w:type="dxa"/>
            <w:vAlign w:val="center"/>
          </w:tcPr>
          <w:p w14:paraId="7A985D2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23BBF9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lọc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sắc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lọc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sắc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nét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mịn</w:t>
            </w:r>
            <w:proofErr w:type="spellEnd"/>
          </w:p>
        </w:tc>
      </w:tr>
      <w:tr w:rsidR="00CF78C2" w:rsidRPr="00CF78C2" w14:paraId="77D94C05" w14:textId="77777777" w:rsidTr="009707CA">
        <w:tc>
          <w:tcPr>
            <w:tcW w:w="144" w:type="dxa"/>
            <w:vAlign w:val="center"/>
          </w:tcPr>
          <w:p w14:paraId="629859A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9B4CAE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Các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dài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góc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cũng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dưới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file excel.</w:t>
            </w:r>
          </w:p>
        </w:tc>
      </w:tr>
      <w:tr w:rsidR="00CF78C2" w:rsidRPr="00CF78C2" w14:paraId="500BB17A" w14:textId="77777777" w:rsidTr="009707CA">
        <w:tc>
          <w:tcPr>
            <w:tcW w:w="144" w:type="dxa"/>
            <w:vAlign w:val="center"/>
          </w:tcPr>
          <w:p w14:paraId="664653E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30E8B8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chú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03F56F1C" w14:textId="77777777" w:rsidTr="009707CA">
        <w:tc>
          <w:tcPr>
            <w:tcW w:w="144" w:type="dxa"/>
            <w:vAlign w:val="center"/>
          </w:tcPr>
          <w:p w14:paraId="6BA483B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15CE62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người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file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tin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Báo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ra ở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PDF</w:t>
            </w:r>
          </w:p>
        </w:tc>
      </w:tr>
      <w:tr w:rsidR="00CF78C2" w:rsidRPr="00CF78C2" w14:paraId="3A8A9667" w14:textId="77777777" w:rsidTr="009707CA">
        <w:tc>
          <w:tcPr>
            <w:tcW w:w="144" w:type="dxa"/>
            <w:vAlign w:val="center"/>
          </w:tcPr>
          <w:p w14:paraId="79B446F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413114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Hỗ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file</w:t>
            </w:r>
          </w:p>
        </w:tc>
      </w:tr>
      <w:tr w:rsidR="00CF78C2" w:rsidRPr="00CF78C2" w14:paraId="113A8A18" w14:textId="77777777" w:rsidTr="009707CA">
        <w:tc>
          <w:tcPr>
            <w:tcW w:w="144" w:type="dxa"/>
            <w:vAlign w:val="center"/>
          </w:tcPr>
          <w:p w14:paraId="71B8BD7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0080" w:type="dxa"/>
            <w:vAlign w:val="center"/>
          </w:tcPr>
          <w:p w14:paraId="5748719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Đĩa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giữ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ấm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7F94F890" w14:textId="77777777" w:rsidTr="009707CA">
        <w:tc>
          <w:tcPr>
            <w:tcW w:w="144" w:type="dxa"/>
            <w:vAlign w:val="center"/>
          </w:tcPr>
          <w:p w14:paraId="0DD0853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392BE2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thủy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suốt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0.5 mm.</w:t>
            </w:r>
          </w:p>
        </w:tc>
      </w:tr>
      <w:tr w:rsidR="00CF78C2" w:rsidRPr="00CF78C2" w14:paraId="22DFCD72" w14:textId="77777777" w:rsidTr="009707CA">
        <w:tc>
          <w:tcPr>
            <w:tcW w:w="144" w:type="dxa"/>
            <w:vAlign w:val="center"/>
          </w:tcPr>
          <w:p w14:paraId="1110A0D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5F6A9E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60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C.</w:t>
            </w:r>
          </w:p>
        </w:tc>
      </w:tr>
      <w:tr w:rsidR="00CF78C2" w:rsidRPr="00CF78C2" w14:paraId="1684AD2D" w14:textId="77777777" w:rsidTr="009707CA">
        <w:tc>
          <w:tcPr>
            <w:tcW w:w="144" w:type="dxa"/>
            <w:vAlign w:val="center"/>
          </w:tcPr>
          <w:p w14:paraId="7ED9446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7023551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rung:</w:t>
            </w:r>
          </w:p>
        </w:tc>
      </w:tr>
      <w:tr w:rsidR="00CF78C2" w:rsidRPr="00CF78C2" w14:paraId="11B4B1F2" w14:textId="77777777" w:rsidTr="009707CA">
        <w:tc>
          <w:tcPr>
            <w:tcW w:w="144" w:type="dxa"/>
            <w:vAlign w:val="center"/>
          </w:tcPr>
          <w:p w14:paraId="7AF44C0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915504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mỏng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rung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gỉ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13DEFD42" w14:textId="77777777" w:rsidTr="009707CA">
        <w:tc>
          <w:tcPr>
            <w:tcW w:w="144" w:type="dxa"/>
            <w:vAlign w:val="center"/>
          </w:tcPr>
          <w:p w14:paraId="5C1B4CB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E5A93A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dài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600mm,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500 mm</w:t>
            </w:r>
          </w:p>
        </w:tc>
      </w:tr>
      <w:tr w:rsidR="00CF78C2" w:rsidRPr="00CF78C2" w14:paraId="6D22B858" w14:textId="77777777" w:rsidTr="009707CA">
        <w:tc>
          <w:tcPr>
            <w:tcW w:w="144" w:type="dxa"/>
            <w:vAlign w:val="center"/>
          </w:tcPr>
          <w:p w14:paraId="6CA6780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4958C24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568F2B05" w14:textId="77777777" w:rsidTr="009707CA">
        <w:tc>
          <w:tcPr>
            <w:tcW w:w="144" w:type="dxa"/>
            <w:vAlign w:val="center"/>
          </w:tcPr>
          <w:p w14:paraId="680706E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0A0740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thủy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lập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dễ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dễ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pipet</w:t>
            </w:r>
          </w:p>
        </w:tc>
      </w:tr>
      <w:tr w:rsidR="00CF78C2" w:rsidRPr="00CF78C2" w14:paraId="2ACAE6DA" w14:textId="77777777" w:rsidTr="009707CA">
        <w:tc>
          <w:tcPr>
            <w:tcW w:w="144" w:type="dxa"/>
            <w:vAlign w:val="center"/>
          </w:tcPr>
          <w:p w14:paraId="4D7244F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3CBC17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thủy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7D68A530" w14:textId="77777777" w:rsidTr="009707CA">
        <w:tc>
          <w:tcPr>
            <w:tcW w:w="144" w:type="dxa"/>
            <w:vAlign w:val="center"/>
          </w:tcPr>
          <w:p w14:paraId="4506F82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76A205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Phạm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3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trục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X/Y/Z ≥ 10 mm</w:t>
            </w:r>
          </w:p>
        </w:tc>
      </w:tr>
      <w:tr w:rsidR="00CF78C2" w:rsidRPr="00CF78C2" w14:paraId="289C3CCC" w14:textId="77777777" w:rsidTr="009707CA">
        <w:tc>
          <w:tcPr>
            <w:tcW w:w="144" w:type="dxa"/>
            <w:vAlign w:val="center"/>
          </w:tcPr>
          <w:p w14:paraId="329629F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5D572A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trục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X-Y: ≤ 2 mm</w:t>
            </w:r>
          </w:p>
        </w:tc>
      </w:tr>
      <w:tr w:rsidR="00CF78C2" w:rsidRPr="00CF78C2" w14:paraId="6108EB08" w14:textId="77777777" w:rsidTr="009707CA">
        <w:tc>
          <w:tcPr>
            <w:tcW w:w="144" w:type="dxa"/>
            <w:vAlign w:val="center"/>
          </w:tcPr>
          <w:p w14:paraId="0CD5269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83554F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dịch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núm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quay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đầy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250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μm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chia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2μm</w:t>
            </w:r>
          </w:p>
        </w:tc>
      </w:tr>
      <w:tr w:rsidR="00CF78C2" w:rsidRPr="00CF78C2" w14:paraId="715492AC" w14:textId="77777777" w:rsidTr="009707CA">
        <w:tc>
          <w:tcPr>
            <w:tcW w:w="144" w:type="dxa"/>
            <w:vAlign w:val="center"/>
          </w:tcPr>
          <w:p w14:paraId="2E2D7C4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206937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dài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thủy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0.9 m</w:t>
            </w:r>
          </w:p>
        </w:tc>
      </w:tr>
      <w:tr w:rsidR="00CF78C2" w:rsidRPr="00CF78C2" w14:paraId="33A59B06" w14:textId="77777777" w:rsidTr="009707CA">
        <w:tc>
          <w:tcPr>
            <w:tcW w:w="144" w:type="dxa"/>
            <w:vAlign w:val="center"/>
          </w:tcPr>
          <w:p w14:paraId="548BCB2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1FD0B4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70BEE862" w14:textId="77777777" w:rsidTr="009707CA">
        <w:tc>
          <w:tcPr>
            <w:tcW w:w="144" w:type="dxa"/>
            <w:vAlign w:val="center"/>
          </w:tcPr>
          <w:p w14:paraId="733909E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E3E8D4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Phạm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X ≥ 22mm, Y ≥ 22mm, Z ≥ 22mm</w:t>
            </w:r>
          </w:p>
        </w:tc>
      </w:tr>
      <w:tr w:rsidR="00CF78C2" w:rsidRPr="00CF78C2" w14:paraId="2454AD2A" w14:textId="77777777" w:rsidTr="009707CA">
        <w:tc>
          <w:tcPr>
            <w:tcW w:w="144" w:type="dxa"/>
            <w:vAlign w:val="center"/>
          </w:tcPr>
          <w:p w14:paraId="66E5E0B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BEB136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truyền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29D9FEE7" w14:textId="77777777" w:rsidTr="009707CA">
        <w:tc>
          <w:tcPr>
            <w:tcW w:w="144" w:type="dxa"/>
            <w:vAlign w:val="center"/>
          </w:tcPr>
          <w:p w14:paraId="5F83EE1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350B26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Theo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trục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X/Y ≥ 1.4mm/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giây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0.7mm/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giây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0.1 mm/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giây</w:t>
            </w:r>
            <w:proofErr w:type="spellEnd"/>
          </w:p>
        </w:tc>
      </w:tr>
      <w:tr w:rsidR="00CF78C2" w:rsidRPr="00CF78C2" w14:paraId="41AAA02C" w14:textId="77777777" w:rsidTr="009707CA">
        <w:tc>
          <w:tcPr>
            <w:tcW w:w="144" w:type="dxa"/>
            <w:vAlign w:val="center"/>
          </w:tcPr>
          <w:p w14:paraId="2B14AEB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37EC72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Theo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trục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Z ≥ 2.8 mm/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giây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1.4 mm/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giây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0.2 mm/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giây</w:t>
            </w:r>
            <w:proofErr w:type="spellEnd"/>
          </w:p>
        </w:tc>
      </w:tr>
      <w:tr w:rsidR="00CF78C2" w:rsidRPr="00CF78C2" w14:paraId="5E7B9169" w14:textId="77777777" w:rsidTr="009707CA">
        <w:tc>
          <w:tcPr>
            <w:tcW w:w="144" w:type="dxa"/>
            <w:vAlign w:val="center"/>
          </w:tcPr>
          <w:p w14:paraId="49CF87A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39932EE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5BB35E11" w14:textId="77777777" w:rsidTr="009707CA">
        <w:tc>
          <w:tcPr>
            <w:tcW w:w="144" w:type="dxa"/>
            <w:vAlign w:val="center"/>
          </w:tcPr>
          <w:p w14:paraId="4586512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CE3D6C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CF78C2" w:rsidRPr="00CF78C2" w14:paraId="4AA06D9E" w14:textId="77777777" w:rsidTr="009707CA">
        <w:tc>
          <w:tcPr>
            <w:tcW w:w="144" w:type="dxa"/>
            <w:vAlign w:val="center"/>
          </w:tcPr>
          <w:p w14:paraId="0B2CA0D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A23632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núm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đồng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trục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đồng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tinh</w:t>
            </w:r>
            <w:proofErr w:type="spellEnd"/>
          </w:p>
        </w:tc>
      </w:tr>
      <w:tr w:rsidR="00CF78C2" w:rsidRPr="00CF78C2" w14:paraId="3A312CB3" w14:textId="77777777" w:rsidTr="009707CA">
        <w:tc>
          <w:tcPr>
            <w:tcW w:w="144" w:type="dxa"/>
            <w:vAlign w:val="center"/>
          </w:tcPr>
          <w:p w14:paraId="079A300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1321A8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trang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van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chạm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thoát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khí</w:t>
            </w:r>
            <w:proofErr w:type="spellEnd"/>
          </w:p>
        </w:tc>
      </w:tr>
      <w:tr w:rsidR="00CF78C2" w:rsidRPr="00CF78C2" w14:paraId="2977BEBD" w14:textId="77777777" w:rsidTr="009707CA">
        <w:tc>
          <w:tcPr>
            <w:tcW w:w="144" w:type="dxa"/>
            <w:vAlign w:val="center"/>
          </w:tcPr>
          <w:p w14:paraId="0B8C9F9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CD2AE5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núm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ý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muốn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xoay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</w:p>
        </w:tc>
      </w:tr>
      <w:tr w:rsidR="00CF78C2" w:rsidRPr="00CF78C2" w14:paraId="6DF2EA34" w14:textId="77777777" w:rsidTr="009707CA">
        <w:tc>
          <w:tcPr>
            <w:tcW w:w="144" w:type="dxa"/>
            <w:vAlign w:val="center"/>
          </w:tcPr>
          <w:p w14:paraId="71DD1EC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AF32C2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2D7D090E" w14:textId="77777777" w:rsidTr="009707CA">
        <w:tc>
          <w:tcPr>
            <w:tcW w:w="144" w:type="dxa"/>
            <w:vAlign w:val="center"/>
          </w:tcPr>
          <w:p w14:paraId="1B0FB2A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445313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40mm</w:t>
            </w:r>
          </w:p>
        </w:tc>
      </w:tr>
      <w:tr w:rsidR="00CF78C2" w:rsidRPr="00CF78C2" w14:paraId="3C29E0FD" w14:textId="77777777" w:rsidTr="009707CA">
        <w:tc>
          <w:tcPr>
            <w:tcW w:w="144" w:type="dxa"/>
            <w:vAlign w:val="center"/>
          </w:tcPr>
          <w:p w14:paraId="30D1394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58F0E7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30mm</w:t>
            </w:r>
          </w:p>
        </w:tc>
      </w:tr>
      <w:tr w:rsidR="00CF78C2" w:rsidRPr="00CF78C2" w14:paraId="7B657BBA" w14:textId="77777777" w:rsidTr="009707CA">
        <w:tc>
          <w:tcPr>
            <w:tcW w:w="144" w:type="dxa"/>
            <w:vAlign w:val="center"/>
          </w:tcPr>
          <w:p w14:paraId="2DA91EE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C1276D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≥  17</w:t>
            </w:r>
            <w:proofErr w:type="gram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mm</w:t>
            </w:r>
          </w:p>
        </w:tc>
      </w:tr>
      <w:tr w:rsidR="00CF78C2" w:rsidRPr="00CF78C2" w14:paraId="03BEF0C9" w14:textId="77777777" w:rsidTr="009707CA">
        <w:tc>
          <w:tcPr>
            <w:tcW w:w="144" w:type="dxa"/>
            <w:vAlign w:val="center"/>
          </w:tcPr>
          <w:p w14:paraId="7F48912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DF60F8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dài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1.2m</w:t>
            </w:r>
          </w:p>
        </w:tc>
      </w:tr>
      <w:tr w:rsidR="00CF78C2" w:rsidRPr="00CF78C2" w14:paraId="63AB0EE3" w14:textId="77777777" w:rsidTr="009707CA">
        <w:tc>
          <w:tcPr>
            <w:tcW w:w="144" w:type="dxa"/>
            <w:vAlign w:val="center"/>
          </w:tcPr>
          <w:p w14:paraId="4F2805B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D702E3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21BAC58F" w14:textId="77777777" w:rsidTr="009707CA">
        <w:tc>
          <w:tcPr>
            <w:tcW w:w="144" w:type="dxa"/>
            <w:vAlign w:val="center"/>
          </w:tcPr>
          <w:p w14:paraId="3466F8C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D639E3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≥  30</w:t>
            </w:r>
            <w:proofErr w:type="gram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mm</w:t>
            </w:r>
          </w:p>
        </w:tc>
      </w:tr>
      <w:tr w:rsidR="00CF78C2" w:rsidRPr="00CF78C2" w14:paraId="3D57817E" w14:textId="77777777" w:rsidTr="009707CA">
        <w:tc>
          <w:tcPr>
            <w:tcW w:w="144" w:type="dxa"/>
            <w:vAlign w:val="center"/>
          </w:tcPr>
          <w:p w14:paraId="1539BD5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3227E6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dài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1.2m</w:t>
            </w:r>
          </w:p>
        </w:tc>
      </w:tr>
      <w:tr w:rsidR="00CF78C2" w:rsidRPr="00CF78C2" w14:paraId="20365842" w14:textId="77777777" w:rsidTr="009707CA">
        <w:tc>
          <w:tcPr>
            <w:tcW w:w="144" w:type="dxa"/>
            <w:vAlign w:val="center"/>
          </w:tcPr>
          <w:p w14:paraId="610F9D5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2F13A89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hình</w:t>
            </w:r>
            <w:proofErr w:type="spellEnd"/>
          </w:p>
        </w:tc>
      </w:tr>
      <w:tr w:rsidR="00CF78C2" w:rsidRPr="00CF78C2" w14:paraId="15C00176" w14:textId="77777777" w:rsidTr="009707CA">
        <w:tc>
          <w:tcPr>
            <w:tcW w:w="144" w:type="dxa"/>
            <w:vAlign w:val="center"/>
          </w:tcPr>
          <w:p w14:paraId="5FE49B7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02C121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320FC46E" w14:textId="77777777" w:rsidTr="009707CA">
        <w:tc>
          <w:tcPr>
            <w:tcW w:w="144" w:type="dxa"/>
            <w:vAlign w:val="center"/>
          </w:tcPr>
          <w:p w14:paraId="0204C95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CABB37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Window 11 Pro</w:t>
            </w:r>
          </w:p>
        </w:tc>
      </w:tr>
      <w:tr w:rsidR="00CF78C2" w:rsidRPr="00CF78C2" w14:paraId="6BDF0735" w14:textId="77777777" w:rsidTr="009707CA">
        <w:tc>
          <w:tcPr>
            <w:tcW w:w="144" w:type="dxa"/>
            <w:vAlign w:val="center"/>
          </w:tcPr>
          <w:p w14:paraId="21EF7A4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B32EDF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CPU: Intel Xeon W3-2423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3A2ACB6C" w14:textId="77777777" w:rsidTr="009707CA">
        <w:tc>
          <w:tcPr>
            <w:tcW w:w="144" w:type="dxa"/>
            <w:vAlign w:val="center"/>
          </w:tcPr>
          <w:p w14:paraId="66247DF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100E3A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Ram: ≥ 16 GB</w:t>
            </w:r>
          </w:p>
        </w:tc>
      </w:tr>
      <w:tr w:rsidR="00CF78C2" w:rsidRPr="00CF78C2" w14:paraId="33AD2AD2" w14:textId="77777777" w:rsidTr="009707CA">
        <w:tc>
          <w:tcPr>
            <w:tcW w:w="144" w:type="dxa"/>
            <w:vAlign w:val="center"/>
          </w:tcPr>
          <w:p w14:paraId="16CABFD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B2E20C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nhớ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SSD </w:t>
            </w:r>
            <w:proofErr w:type="gram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≥  500</w:t>
            </w:r>
            <w:proofErr w:type="gram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GB</w:t>
            </w:r>
          </w:p>
        </w:tc>
      </w:tr>
      <w:tr w:rsidR="00CF78C2" w:rsidRPr="00CF78C2" w14:paraId="0444CCC8" w14:textId="77777777" w:rsidTr="009707CA">
        <w:tc>
          <w:tcPr>
            <w:tcW w:w="144" w:type="dxa"/>
            <w:vAlign w:val="center"/>
          </w:tcPr>
          <w:p w14:paraId="155085B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D27A07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Card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đồ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họa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VGA NVIDIA ≥ 4 GB</w:t>
            </w:r>
          </w:p>
        </w:tc>
      </w:tr>
      <w:tr w:rsidR="00CF78C2" w:rsidRPr="00CF78C2" w14:paraId="08792586" w14:textId="77777777" w:rsidTr="009707CA">
        <w:tc>
          <w:tcPr>
            <w:tcW w:w="144" w:type="dxa"/>
            <w:vAlign w:val="center"/>
          </w:tcPr>
          <w:p w14:paraId="5E70C15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6B4FDC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chuột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quang</w:t>
            </w:r>
            <w:proofErr w:type="spellEnd"/>
          </w:p>
        </w:tc>
      </w:tr>
      <w:tr w:rsidR="00CF78C2" w:rsidRPr="00CF78C2" w14:paraId="0B806C00" w14:textId="77777777" w:rsidTr="009707CA">
        <w:tc>
          <w:tcPr>
            <w:tcW w:w="144" w:type="dxa"/>
            <w:vAlign w:val="center"/>
          </w:tcPr>
          <w:p w14:paraId="2AA131D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500D1E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21 inch</w:t>
            </w:r>
          </w:p>
        </w:tc>
      </w:tr>
      <w:tr w:rsidR="00CF78C2" w:rsidRPr="00CF78C2" w14:paraId="04A1A235" w14:textId="77777777" w:rsidTr="009707CA">
        <w:tc>
          <w:tcPr>
            <w:tcW w:w="144" w:type="dxa"/>
            <w:vAlign w:val="center"/>
          </w:tcPr>
          <w:p w14:paraId="58BBE58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0080" w:type="dxa"/>
            <w:vAlign w:val="center"/>
          </w:tcPr>
          <w:p w14:paraId="3B609E3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KHÁC</w:t>
            </w:r>
          </w:p>
        </w:tc>
      </w:tr>
      <w:tr w:rsidR="00CF78C2" w:rsidRPr="00CF78C2" w14:paraId="29017E65" w14:textId="77777777" w:rsidTr="009707CA">
        <w:tc>
          <w:tcPr>
            <w:tcW w:w="144" w:type="dxa"/>
            <w:vAlign w:val="center"/>
          </w:tcPr>
          <w:p w14:paraId="47D88E0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59CD033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</w:tc>
      </w:tr>
      <w:tr w:rsidR="00CF78C2" w:rsidRPr="00CF78C2" w14:paraId="2D71ED0B" w14:textId="77777777" w:rsidTr="009707CA">
        <w:tc>
          <w:tcPr>
            <w:tcW w:w="144" w:type="dxa"/>
            <w:vAlign w:val="center"/>
          </w:tcPr>
          <w:p w14:paraId="395AB69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681CA1A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Định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662A5EC9" w14:textId="77777777" w:rsidTr="009707CA">
        <w:tc>
          <w:tcPr>
            <w:tcW w:w="144" w:type="dxa"/>
            <w:vAlign w:val="center"/>
          </w:tcPr>
          <w:p w14:paraId="069F780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2ECC140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Đào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0BD7221B" w14:textId="77777777" w:rsidTr="009707CA">
        <w:tc>
          <w:tcPr>
            <w:tcW w:w="144" w:type="dxa"/>
            <w:vAlign w:val="center"/>
          </w:tcPr>
          <w:p w14:paraId="02832EF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7DADB3C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miễn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4B8AADE3" w14:textId="77777777" w:rsidTr="009707CA">
        <w:tc>
          <w:tcPr>
            <w:tcW w:w="144" w:type="dxa"/>
            <w:vAlign w:val="center"/>
          </w:tcPr>
          <w:p w14:paraId="5744289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6CD53CC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025AB465" w14:textId="77777777" w:rsidTr="009707CA">
        <w:tc>
          <w:tcPr>
            <w:tcW w:w="144" w:type="dxa"/>
            <w:vAlign w:val="center"/>
          </w:tcPr>
          <w:p w14:paraId="223DAB7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32E7D17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model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8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902BC01" w14:textId="77777777" w:rsidTr="009707CA">
        <w:tc>
          <w:tcPr>
            <w:tcW w:w="144" w:type="dxa"/>
            <w:vAlign w:val="center"/>
          </w:tcPr>
          <w:p w14:paraId="6CC7401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080" w:type="dxa"/>
            <w:vAlign w:val="center"/>
          </w:tcPr>
          <w:p w14:paraId="32F26B1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CNTT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nếu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5F2A8207" w14:textId="77777777" w:rsidR="006C44D4" w:rsidRPr="00CF78C2" w:rsidRDefault="006C44D4" w:rsidP="006C44D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669EB1" w14:textId="03C231CF" w:rsidR="000C74FA" w:rsidRPr="00CF78C2" w:rsidRDefault="000C74FA" w:rsidP="000C74F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E84D46" w14:textId="77777777" w:rsidR="003F2158" w:rsidRPr="00CF78C2" w:rsidRDefault="003F2158">
      <w:pPr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0879D8AF" w14:textId="2654BE7A" w:rsidR="000C74FA" w:rsidRPr="00CF78C2" w:rsidRDefault="00E34059" w:rsidP="00E34059">
      <w:pPr>
        <w:pStyle w:val="Heading1"/>
        <w:spacing w:before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lastRenderedPageBreak/>
        <w:t xml:space="preserve">2. </w:t>
      </w:r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Thiết bị trữ phôi IVF cho khoa Hiếm muộn</w:t>
      </w:r>
    </w:p>
    <w:p w14:paraId="49D39283" w14:textId="1F143E72" w:rsidR="00586AA5" w:rsidRPr="00CF78C2" w:rsidRDefault="00F27269" w:rsidP="00E34059">
      <w:pPr>
        <w:pStyle w:val="Heading2"/>
        <w:spacing w:before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t>2.1</w:t>
      </w:r>
      <w:r w:rsidR="002C33A9"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 xml:space="preserve">Bình trữ phôi (Bình lưu mẫu) loại </w:t>
      </w:r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 xml:space="preserve">2 </w:t>
      </w:r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>tầng có hệ thống châm Nitơ tự động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05"/>
      </w:tblGrid>
      <w:tr w:rsidR="00CF78C2" w:rsidRPr="00CF78C2" w14:paraId="175FDD88" w14:textId="77777777" w:rsidTr="00CF78C2">
        <w:trPr>
          <w:tblHeader/>
        </w:trPr>
        <w:tc>
          <w:tcPr>
            <w:tcW w:w="144" w:type="dxa"/>
            <w:vAlign w:val="center"/>
          </w:tcPr>
          <w:p w14:paraId="475376E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0080" w:type="dxa"/>
            <w:vAlign w:val="center"/>
          </w:tcPr>
          <w:p w14:paraId="6804B34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YÊU CẦU</w:t>
            </w:r>
          </w:p>
        </w:tc>
      </w:tr>
      <w:tr w:rsidR="00CF78C2" w:rsidRPr="00CF78C2" w14:paraId="59507819" w14:textId="77777777" w:rsidTr="009707CA">
        <w:tc>
          <w:tcPr>
            <w:tcW w:w="144" w:type="dxa"/>
            <w:vAlign w:val="center"/>
          </w:tcPr>
          <w:p w14:paraId="53C2593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0080" w:type="dxa"/>
            <w:vAlign w:val="center"/>
          </w:tcPr>
          <w:p w14:paraId="61E640C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CHUNG</w:t>
            </w:r>
          </w:p>
        </w:tc>
      </w:tr>
      <w:tr w:rsidR="00CF78C2" w:rsidRPr="00CF78C2" w14:paraId="4E16A31B" w14:textId="77777777" w:rsidTr="009707CA">
        <w:tc>
          <w:tcPr>
            <w:tcW w:w="144" w:type="dxa"/>
            <w:vAlign w:val="center"/>
          </w:tcPr>
          <w:p w14:paraId="7F1C347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7814B95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về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100%</w:t>
            </w:r>
          </w:p>
        </w:tc>
      </w:tr>
      <w:tr w:rsidR="00CF78C2" w:rsidRPr="00CF78C2" w14:paraId="27239230" w14:textId="77777777" w:rsidTr="009707CA">
        <w:tc>
          <w:tcPr>
            <w:tcW w:w="144" w:type="dxa"/>
            <w:vAlign w:val="center"/>
          </w:tcPr>
          <w:p w14:paraId="557C29A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1758077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13485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9001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7AA1DC67" w14:textId="77777777" w:rsidTr="009707CA">
        <w:tc>
          <w:tcPr>
            <w:tcW w:w="144" w:type="dxa"/>
            <w:vAlign w:val="center"/>
          </w:tcPr>
          <w:p w14:paraId="1AABFE2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5340DE6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 Nam</w:t>
            </w:r>
          </w:p>
        </w:tc>
      </w:tr>
      <w:tr w:rsidR="00CF78C2" w:rsidRPr="00CF78C2" w14:paraId="0821E985" w14:textId="77777777" w:rsidTr="009707CA">
        <w:tc>
          <w:tcPr>
            <w:tcW w:w="144" w:type="dxa"/>
            <w:vAlign w:val="center"/>
          </w:tcPr>
          <w:p w14:paraId="2E914F5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179D49B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xứ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thuộc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thuộc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nhóm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G7</w:t>
            </w:r>
          </w:p>
        </w:tc>
      </w:tr>
      <w:tr w:rsidR="00CF78C2" w:rsidRPr="00CF78C2" w14:paraId="036685EC" w14:textId="77777777" w:rsidTr="009707CA">
        <w:tc>
          <w:tcPr>
            <w:tcW w:w="144" w:type="dxa"/>
            <w:vAlign w:val="center"/>
          </w:tcPr>
          <w:p w14:paraId="1808465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080" w:type="dxa"/>
            <w:vAlign w:val="center"/>
          </w:tcPr>
          <w:p w14:paraId="107F6C3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CẤU HÌNH</w:t>
            </w:r>
          </w:p>
        </w:tc>
      </w:tr>
      <w:tr w:rsidR="00CF78C2" w:rsidRPr="00CF78C2" w14:paraId="27970180" w14:textId="77777777" w:rsidTr="009707CA">
        <w:tc>
          <w:tcPr>
            <w:tcW w:w="144" w:type="dxa"/>
            <w:vAlign w:val="center"/>
          </w:tcPr>
          <w:p w14:paraId="0F2C545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2ACBB3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Bình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(Bình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lưu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)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loại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tầng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châm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26602F4F" w14:textId="77777777" w:rsidTr="009707CA">
        <w:tc>
          <w:tcPr>
            <w:tcW w:w="144" w:type="dxa"/>
            <w:vAlign w:val="center"/>
          </w:tcPr>
          <w:p w14:paraId="6721612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0698938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Bình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lưu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7F7607C9" w14:textId="77777777" w:rsidTr="009707CA">
        <w:tc>
          <w:tcPr>
            <w:tcW w:w="144" w:type="dxa"/>
            <w:vAlign w:val="center"/>
          </w:tcPr>
          <w:p w14:paraId="5303A2F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10080" w:type="dxa"/>
            <w:vAlign w:val="center"/>
          </w:tcPr>
          <w:p w14:paraId="4D8EEF1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(rack): 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677C8367" w14:textId="77777777" w:rsidTr="009707CA">
        <w:tc>
          <w:tcPr>
            <w:tcW w:w="144" w:type="dxa"/>
            <w:vAlign w:val="center"/>
          </w:tcPr>
          <w:p w14:paraId="6E15951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10080" w:type="dxa"/>
            <w:vAlign w:val="center"/>
          </w:tcPr>
          <w:p w14:paraId="4D0582E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(Canister)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vuông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inox: 18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2571DBBB" w14:textId="77777777" w:rsidTr="009707CA">
        <w:tc>
          <w:tcPr>
            <w:tcW w:w="144" w:type="dxa"/>
            <w:vAlign w:val="center"/>
          </w:tcPr>
          <w:p w14:paraId="2ECA074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10080" w:type="dxa"/>
            <w:vAlign w:val="center"/>
          </w:tcPr>
          <w:p w14:paraId="1786B24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bánh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xe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75EB345C" w14:textId="77777777" w:rsidTr="009707CA">
        <w:tc>
          <w:tcPr>
            <w:tcW w:w="144" w:type="dxa"/>
            <w:vAlign w:val="center"/>
          </w:tcPr>
          <w:p w14:paraId="1C07668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10080" w:type="dxa"/>
            <w:vAlign w:val="center"/>
          </w:tcPr>
          <w:p w14:paraId="62F541D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lấy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3A3FEA58" w14:textId="77777777" w:rsidTr="009707CA">
        <w:tc>
          <w:tcPr>
            <w:tcW w:w="144" w:type="dxa"/>
            <w:vAlign w:val="center"/>
          </w:tcPr>
          <w:p w14:paraId="5B449F2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10080" w:type="dxa"/>
            <w:vAlign w:val="center"/>
          </w:tcPr>
          <w:p w14:paraId="729ADDE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Dây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lỏng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lỏng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42E843B5" w14:textId="77777777" w:rsidTr="009707CA">
        <w:tc>
          <w:tcPr>
            <w:tcW w:w="144" w:type="dxa"/>
            <w:vAlign w:val="center"/>
          </w:tcPr>
          <w:p w14:paraId="410DFC8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509D704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)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soát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lưu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4C3D96BA" w14:textId="77777777" w:rsidTr="009707CA">
        <w:tc>
          <w:tcPr>
            <w:tcW w:w="144" w:type="dxa"/>
            <w:vAlign w:val="center"/>
          </w:tcPr>
          <w:p w14:paraId="637A454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10080" w:type="dxa"/>
            <w:vAlign w:val="center"/>
          </w:tcPr>
          <w:p w14:paraId="64C09C6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LCD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73C6BAD9" w14:textId="77777777" w:rsidTr="009707CA">
        <w:tc>
          <w:tcPr>
            <w:tcW w:w="144" w:type="dxa"/>
            <w:vAlign w:val="center"/>
          </w:tcPr>
          <w:p w14:paraId="71CC3FF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10080" w:type="dxa"/>
            <w:vAlign w:val="center"/>
          </w:tcPr>
          <w:p w14:paraId="43BE3A1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Cảm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4009E84A" w14:textId="77777777" w:rsidTr="009707CA">
        <w:tc>
          <w:tcPr>
            <w:tcW w:w="144" w:type="dxa"/>
            <w:vAlign w:val="center"/>
          </w:tcPr>
          <w:p w14:paraId="29FB0FC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10080" w:type="dxa"/>
            <w:vAlign w:val="center"/>
          </w:tcPr>
          <w:p w14:paraId="1F98B2A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Cảm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lỏng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2F5B3927" w14:textId="77777777" w:rsidTr="009707CA">
        <w:tc>
          <w:tcPr>
            <w:tcW w:w="144" w:type="dxa"/>
            <w:vAlign w:val="center"/>
          </w:tcPr>
          <w:p w14:paraId="572126E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2DDDC1A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Bình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)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lỏng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2471208B" w14:textId="77777777" w:rsidTr="009707CA">
        <w:tc>
          <w:tcPr>
            <w:tcW w:w="144" w:type="dxa"/>
            <w:vAlign w:val="center"/>
          </w:tcPr>
          <w:p w14:paraId="59AC4EF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425DD2E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Tài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Anh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Việt: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3ABEE4E4" w14:textId="77777777" w:rsidTr="009707CA">
        <w:tc>
          <w:tcPr>
            <w:tcW w:w="144" w:type="dxa"/>
            <w:vAlign w:val="center"/>
          </w:tcPr>
          <w:p w14:paraId="22FA3D8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080" w:type="dxa"/>
            <w:vAlign w:val="center"/>
          </w:tcPr>
          <w:p w14:paraId="751827E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CHỈ TIÊU KỸ THUẬT</w:t>
            </w:r>
          </w:p>
        </w:tc>
      </w:tr>
      <w:tr w:rsidR="00CF78C2" w:rsidRPr="00CF78C2" w14:paraId="39DD8178" w14:textId="77777777" w:rsidTr="009707CA">
        <w:tc>
          <w:tcPr>
            <w:tcW w:w="144" w:type="dxa"/>
            <w:vAlign w:val="center"/>
          </w:tcPr>
          <w:p w14:paraId="485FC5E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1D394A2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Bình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lưu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3C91C8B5" w14:textId="77777777" w:rsidTr="009707CA">
        <w:tc>
          <w:tcPr>
            <w:tcW w:w="144" w:type="dxa"/>
            <w:vAlign w:val="center"/>
          </w:tcPr>
          <w:p w14:paraId="01BCBC4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08EAD0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Lưu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vial</w:t>
            </w:r>
          </w:p>
        </w:tc>
      </w:tr>
      <w:tr w:rsidR="00CF78C2" w:rsidRPr="00CF78C2" w14:paraId="4D4DE2F1" w14:textId="77777777" w:rsidTr="009707CA">
        <w:tc>
          <w:tcPr>
            <w:tcW w:w="144" w:type="dxa"/>
            <w:vAlign w:val="center"/>
          </w:tcPr>
          <w:p w14:paraId="3FCD915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C4D51F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lỏng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(van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van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CF78C2" w:rsidRPr="00CF78C2" w14:paraId="00077808" w14:textId="77777777" w:rsidTr="009707CA">
        <w:tc>
          <w:tcPr>
            <w:tcW w:w="144" w:type="dxa"/>
            <w:vAlign w:val="center"/>
          </w:tcPr>
          <w:p w14:paraId="4008279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3E2D4B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vỏ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nhôm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bền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7DCEE886" w14:textId="77777777" w:rsidTr="009707CA">
        <w:tc>
          <w:tcPr>
            <w:tcW w:w="144" w:type="dxa"/>
            <w:vAlign w:val="center"/>
          </w:tcPr>
          <w:p w14:paraId="39946E9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E62C29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Dung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165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lít</w:t>
            </w:r>
            <w:proofErr w:type="spellEnd"/>
          </w:p>
        </w:tc>
      </w:tr>
      <w:tr w:rsidR="00CF78C2" w:rsidRPr="00CF78C2" w14:paraId="2D3BAD3F" w14:textId="77777777" w:rsidTr="009707CA">
        <w:tc>
          <w:tcPr>
            <w:tcW w:w="144" w:type="dxa"/>
            <w:vAlign w:val="center"/>
          </w:tcPr>
          <w:p w14:paraId="05BB513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E26B00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bay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mỗi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2.5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lít</w:t>
            </w:r>
            <w:proofErr w:type="spellEnd"/>
          </w:p>
        </w:tc>
      </w:tr>
      <w:tr w:rsidR="00CF78C2" w:rsidRPr="00CF78C2" w14:paraId="0C7FCFFB" w14:textId="77777777" w:rsidTr="009707CA">
        <w:tc>
          <w:tcPr>
            <w:tcW w:w="144" w:type="dxa"/>
            <w:vAlign w:val="center"/>
          </w:tcPr>
          <w:p w14:paraId="6572266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738E39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Sức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(vials)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1.2 ml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2 ml: ≥ 6000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mẫu</w:t>
            </w:r>
            <w:proofErr w:type="spellEnd"/>
          </w:p>
        </w:tc>
      </w:tr>
      <w:tr w:rsidR="00CF78C2" w:rsidRPr="00CF78C2" w14:paraId="4B1108D5" w14:textId="77777777" w:rsidTr="009707CA">
        <w:tc>
          <w:tcPr>
            <w:tcW w:w="144" w:type="dxa"/>
            <w:vAlign w:val="center"/>
          </w:tcPr>
          <w:p w14:paraId="1E5A858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11C198D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)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soát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lưu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67B27D1F" w14:textId="77777777" w:rsidTr="009707CA">
        <w:tc>
          <w:tcPr>
            <w:tcW w:w="144" w:type="dxa"/>
            <w:vAlign w:val="center"/>
          </w:tcPr>
          <w:p w14:paraId="678CAAF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A87D2E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mức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lỏng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chênh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lệch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suất</w:t>
            </w:r>
            <w:proofErr w:type="spellEnd"/>
          </w:p>
        </w:tc>
      </w:tr>
      <w:tr w:rsidR="00CF78C2" w:rsidRPr="00CF78C2" w14:paraId="01E19AA9" w14:textId="77777777" w:rsidTr="009707CA">
        <w:tc>
          <w:tcPr>
            <w:tcW w:w="144" w:type="dxa"/>
            <w:vAlign w:val="center"/>
          </w:tcPr>
          <w:p w14:paraId="4576F79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006045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cài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sẵn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người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674BE71E" w14:textId="77777777" w:rsidTr="009707CA">
        <w:tc>
          <w:tcPr>
            <w:tcW w:w="144" w:type="dxa"/>
            <w:vAlign w:val="center"/>
          </w:tcPr>
          <w:p w14:paraId="46F6EE1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A1874F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ở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toàn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52FEBBE0" w14:textId="77777777" w:rsidTr="009707CA">
        <w:tc>
          <w:tcPr>
            <w:tcW w:w="144" w:type="dxa"/>
            <w:vAlign w:val="center"/>
          </w:tcPr>
          <w:p w14:paraId="65EE5D5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4808F1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LCD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74C2D8FA" w14:textId="77777777" w:rsidTr="009707CA">
        <w:tc>
          <w:tcPr>
            <w:tcW w:w="144" w:type="dxa"/>
            <w:vAlign w:val="center"/>
          </w:tcPr>
          <w:p w14:paraId="117A5BA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E1A5F3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</w:p>
        </w:tc>
      </w:tr>
      <w:tr w:rsidR="00CF78C2" w:rsidRPr="00CF78C2" w14:paraId="0DDDB518" w14:textId="77777777" w:rsidTr="009707CA">
        <w:tc>
          <w:tcPr>
            <w:tcW w:w="144" w:type="dxa"/>
            <w:vAlign w:val="center"/>
          </w:tcPr>
          <w:p w14:paraId="720AEA8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7D412B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lỏng</w:t>
            </w:r>
            <w:proofErr w:type="spellEnd"/>
          </w:p>
        </w:tc>
      </w:tr>
      <w:tr w:rsidR="00CF78C2" w:rsidRPr="00CF78C2" w14:paraId="070D1EC0" w14:textId="77777777" w:rsidTr="009707CA">
        <w:tc>
          <w:tcPr>
            <w:tcW w:w="144" w:type="dxa"/>
            <w:vAlign w:val="center"/>
          </w:tcPr>
          <w:p w14:paraId="0D79145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90D1C8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đầy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440CB868" w14:textId="77777777" w:rsidTr="009707CA">
        <w:tc>
          <w:tcPr>
            <w:tcW w:w="144" w:type="dxa"/>
            <w:vAlign w:val="center"/>
          </w:tcPr>
          <w:p w14:paraId="1D6150D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39671E9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Bình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lỏng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392987AA" w14:textId="77777777" w:rsidTr="009707CA">
        <w:tc>
          <w:tcPr>
            <w:tcW w:w="144" w:type="dxa"/>
            <w:vAlign w:val="center"/>
          </w:tcPr>
          <w:p w14:paraId="370B40C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5C1DC3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gỉ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6C1E3EB7" w14:textId="77777777" w:rsidTr="009707CA">
        <w:tc>
          <w:tcPr>
            <w:tcW w:w="144" w:type="dxa"/>
            <w:vAlign w:val="center"/>
          </w:tcPr>
          <w:p w14:paraId="0946574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A8E31E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Bình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chính</w:t>
            </w:r>
            <w:proofErr w:type="spellEnd"/>
          </w:p>
        </w:tc>
      </w:tr>
      <w:tr w:rsidR="00CF78C2" w:rsidRPr="00CF78C2" w14:paraId="0ED80790" w14:textId="77777777" w:rsidTr="009707CA">
        <w:tc>
          <w:tcPr>
            <w:tcW w:w="144" w:type="dxa"/>
            <w:vAlign w:val="center"/>
          </w:tcPr>
          <w:p w14:paraId="5F58E8B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0E4A69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Dung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(net): ≥ 180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lít</w:t>
            </w:r>
            <w:proofErr w:type="spellEnd"/>
          </w:p>
        </w:tc>
      </w:tr>
      <w:tr w:rsidR="00CF78C2" w:rsidRPr="00CF78C2" w14:paraId="238CE4FB" w14:textId="77777777" w:rsidTr="009707CA">
        <w:tc>
          <w:tcPr>
            <w:tcW w:w="144" w:type="dxa"/>
            <w:vAlign w:val="center"/>
          </w:tcPr>
          <w:p w14:paraId="10A6D9F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C0554A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mỗi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≤ 1.5%/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</w:p>
        </w:tc>
      </w:tr>
      <w:tr w:rsidR="00CF78C2" w:rsidRPr="00CF78C2" w14:paraId="6E84F2EB" w14:textId="77777777" w:rsidTr="009707CA">
        <w:tc>
          <w:tcPr>
            <w:tcW w:w="144" w:type="dxa"/>
            <w:vAlign w:val="center"/>
          </w:tcPr>
          <w:p w14:paraId="6F393D1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1E94EE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22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/1.5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barg</w:t>
            </w:r>
            <w:proofErr w:type="spellEnd"/>
          </w:p>
        </w:tc>
      </w:tr>
      <w:tr w:rsidR="00CF78C2" w:rsidRPr="00CF78C2" w14:paraId="55BB8D34" w14:textId="77777777" w:rsidTr="009707CA">
        <w:tc>
          <w:tcPr>
            <w:tcW w:w="144" w:type="dxa"/>
            <w:vAlign w:val="center"/>
          </w:tcPr>
          <w:p w14:paraId="7D681D0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0080" w:type="dxa"/>
            <w:vAlign w:val="center"/>
          </w:tcPr>
          <w:p w14:paraId="1E2D950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KHÁC</w:t>
            </w:r>
          </w:p>
        </w:tc>
      </w:tr>
      <w:tr w:rsidR="00CF78C2" w:rsidRPr="00CF78C2" w14:paraId="50C67AA8" w14:textId="77777777" w:rsidTr="009707CA">
        <w:tc>
          <w:tcPr>
            <w:tcW w:w="144" w:type="dxa"/>
            <w:vAlign w:val="center"/>
          </w:tcPr>
          <w:p w14:paraId="1724E54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7D7D738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</w:tc>
      </w:tr>
      <w:tr w:rsidR="00CF78C2" w:rsidRPr="00CF78C2" w14:paraId="7A51C874" w14:textId="77777777" w:rsidTr="009707CA">
        <w:tc>
          <w:tcPr>
            <w:tcW w:w="144" w:type="dxa"/>
            <w:vAlign w:val="center"/>
          </w:tcPr>
          <w:p w14:paraId="695C4CE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14FE496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Định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7FC62E6B" w14:textId="77777777" w:rsidTr="009707CA">
        <w:tc>
          <w:tcPr>
            <w:tcW w:w="144" w:type="dxa"/>
            <w:vAlign w:val="center"/>
          </w:tcPr>
          <w:p w14:paraId="2E840F8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1B53FAB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Đào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489510F7" w14:textId="77777777" w:rsidTr="009707CA">
        <w:tc>
          <w:tcPr>
            <w:tcW w:w="144" w:type="dxa"/>
            <w:vAlign w:val="center"/>
          </w:tcPr>
          <w:p w14:paraId="70EFCD4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3AA4351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miễn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735E9D63" w14:textId="77777777" w:rsidTr="009707CA">
        <w:tc>
          <w:tcPr>
            <w:tcW w:w="144" w:type="dxa"/>
            <w:vAlign w:val="center"/>
          </w:tcPr>
          <w:p w14:paraId="19B89F4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5AC2846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53BED1E9" w14:textId="77777777" w:rsidTr="009707CA">
        <w:tc>
          <w:tcPr>
            <w:tcW w:w="144" w:type="dxa"/>
            <w:vAlign w:val="center"/>
          </w:tcPr>
          <w:p w14:paraId="0FC8D8B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272F117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model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8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4CB6813A" w14:textId="77777777" w:rsidTr="009707CA">
        <w:tc>
          <w:tcPr>
            <w:tcW w:w="144" w:type="dxa"/>
            <w:vAlign w:val="center"/>
          </w:tcPr>
          <w:p w14:paraId="5A87A7E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080" w:type="dxa"/>
            <w:vAlign w:val="center"/>
          </w:tcPr>
          <w:p w14:paraId="2140C44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CNTT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nếu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676FA000" w14:textId="482BC36D" w:rsidR="00586AA5" w:rsidRPr="00CF78C2" w:rsidRDefault="00586AA5" w:rsidP="00F82D9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5A20F4" w14:textId="57CC47D8" w:rsidR="00586AA5" w:rsidRPr="00CF78C2" w:rsidRDefault="00F27269" w:rsidP="009848FB">
      <w:pPr>
        <w:pStyle w:val="Heading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A749E2"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C33A9"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 xml:space="preserve">Dụng cụ </w:t>
      </w:r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 xml:space="preserve">sang </w:t>
      </w:r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>chiết Nitơ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05"/>
      </w:tblGrid>
      <w:tr w:rsidR="00CF78C2" w:rsidRPr="00CF78C2" w14:paraId="6C295BBE" w14:textId="77777777" w:rsidTr="00CF78C2">
        <w:trPr>
          <w:tblHeader/>
        </w:trPr>
        <w:tc>
          <w:tcPr>
            <w:tcW w:w="144" w:type="dxa"/>
            <w:vAlign w:val="center"/>
          </w:tcPr>
          <w:p w14:paraId="37E2C5C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0080" w:type="dxa"/>
            <w:vAlign w:val="center"/>
          </w:tcPr>
          <w:p w14:paraId="11C921F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YÊU CẦU</w:t>
            </w:r>
          </w:p>
        </w:tc>
      </w:tr>
      <w:tr w:rsidR="00CF78C2" w:rsidRPr="00CF78C2" w14:paraId="12036DC4" w14:textId="77777777" w:rsidTr="009707CA">
        <w:tc>
          <w:tcPr>
            <w:tcW w:w="144" w:type="dxa"/>
            <w:vAlign w:val="center"/>
          </w:tcPr>
          <w:p w14:paraId="09B185C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0080" w:type="dxa"/>
            <w:vAlign w:val="center"/>
          </w:tcPr>
          <w:p w14:paraId="7A650F2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CHUNG</w:t>
            </w:r>
          </w:p>
        </w:tc>
      </w:tr>
      <w:tr w:rsidR="00CF78C2" w:rsidRPr="00CF78C2" w14:paraId="1CCD8D4F" w14:textId="77777777" w:rsidTr="009707CA">
        <w:tc>
          <w:tcPr>
            <w:tcW w:w="144" w:type="dxa"/>
            <w:vAlign w:val="center"/>
          </w:tcPr>
          <w:p w14:paraId="2896B1F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3836790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về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100%</w:t>
            </w:r>
          </w:p>
        </w:tc>
      </w:tr>
      <w:tr w:rsidR="00CF78C2" w:rsidRPr="00CF78C2" w14:paraId="36BEA13C" w14:textId="77777777" w:rsidTr="009707CA">
        <w:tc>
          <w:tcPr>
            <w:tcW w:w="144" w:type="dxa"/>
            <w:vAlign w:val="center"/>
          </w:tcPr>
          <w:p w14:paraId="14B2D70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2BF024C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13485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9001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55A0F3DF" w14:textId="77777777" w:rsidTr="009707CA">
        <w:tc>
          <w:tcPr>
            <w:tcW w:w="144" w:type="dxa"/>
            <w:vAlign w:val="center"/>
          </w:tcPr>
          <w:p w14:paraId="4A3C393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080" w:type="dxa"/>
            <w:vAlign w:val="center"/>
          </w:tcPr>
          <w:p w14:paraId="036BB23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CẤU HÌNH</w:t>
            </w:r>
          </w:p>
        </w:tc>
      </w:tr>
      <w:tr w:rsidR="00CF78C2" w:rsidRPr="00CF78C2" w14:paraId="4CF45C26" w14:textId="77777777" w:rsidTr="009707CA">
        <w:tc>
          <w:tcPr>
            <w:tcW w:w="144" w:type="dxa"/>
            <w:vAlign w:val="center"/>
          </w:tcPr>
          <w:p w14:paraId="1AB8909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58F13B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sang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5A3FFCEE" w14:textId="77777777" w:rsidTr="009707CA">
        <w:tc>
          <w:tcPr>
            <w:tcW w:w="144" w:type="dxa"/>
            <w:vAlign w:val="center"/>
          </w:tcPr>
          <w:p w14:paraId="558003A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80" w:type="dxa"/>
            <w:vAlign w:val="center"/>
          </w:tcPr>
          <w:p w14:paraId="2B1831E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lỏng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cái</w:t>
            </w:r>
            <w:proofErr w:type="spellEnd"/>
          </w:p>
        </w:tc>
      </w:tr>
      <w:tr w:rsidR="00CF78C2" w:rsidRPr="00CF78C2" w14:paraId="75C135C9" w14:textId="77777777" w:rsidTr="009707CA">
        <w:tc>
          <w:tcPr>
            <w:tcW w:w="144" w:type="dxa"/>
            <w:vAlign w:val="center"/>
          </w:tcPr>
          <w:p w14:paraId="63D71A4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4E177A7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Bô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̣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tích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hợp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máy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chính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bô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̣</w:t>
            </w:r>
          </w:p>
        </w:tc>
      </w:tr>
      <w:tr w:rsidR="00CF78C2" w:rsidRPr="00CF78C2" w14:paraId="79E83AB7" w14:textId="77777777" w:rsidTr="009707CA">
        <w:tc>
          <w:tcPr>
            <w:tcW w:w="144" w:type="dxa"/>
            <w:vAlign w:val="center"/>
          </w:tcPr>
          <w:p w14:paraId="1039601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04277CB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mềm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qua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5AB91733" w14:textId="77777777" w:rsidTr="009707CA">
        <w:tc>
          <w:tcPr>
            <w:tcW w:w="144" w:type="dxa"/>
            <w:vAlign w:val="center"/>
          </w:tcPr>
          <w:p w14:paraId="5D216E3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668D6DC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Tài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071818F9" w14:textId="77777777" w:rsidTr="009707CA">
        <w:tc>
          <w:tcPr>
            <w:tcW w:w="144" w:type="dxa"/>
            <w:vAlign w:val="center"/>
          </w:tcPr>
          <w:p w14:paraId="09BBEA4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080" w:type="dxa"/>
            <w:vAlign w:val="center"/>
          </w:tcPr>
          <w:p w14:paraId="09185F9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CHỈ TIÊU KỸ THUẬT</w:t>
            </w:r>
          </w:p>
        </w:tc>
      </w:tr>
      <w:tr w:rsidR="00CF78C2" w:rsidRPr="00CF78C2" w14:paraId="5A1049E2" w14:textId="77777777" w:rsidTr="009707CA">
        <w:tc>
          <w:tcPr>
            <w:tcW w:w="144" w:type="dxa"/>
            <w:vAlign w:val="center"/>
          </w:tcPr>
          <w:p w14:paraId="4282B84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BE3B7D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0246A6DB" w14:textId="77777777" w:rsidTr="009707CA">
        <w:tc>
          <w:tcPr>
            <w:tcW w:w="144" w:type="dxa"/>
            <w:vAlign w:val="center"/>
          </w:tcPr>
          <w:p w14:paraId="3DEF455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F43ACB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Nguyên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lỏng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ở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dư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đẩy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lỏng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ống</w:t>
            </w:r>
            <w:proofErr w:type="spellEnd"/>
          </w:p>
        </w:tc>
      </w:tr>
      <w:tr w:rsidR="00CF78C2" w:rsidRPr="00CF78C2" w14:paraId="2E23B8A5" w14:textId="77777777" w:rsidTr="009707CA">
        <w:tc>
          <w:tcPr>
            <w:tcW w:w="144" w:type="dxa"/>
            <w:vAlign w:val="center"/>
          </w:tcPr>
          <w:p w14:paraId="6B7BCB0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7283FC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nitơ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lỏng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chảy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êm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rung.</w:t>
            </w:r>
          </w:p>
        </w:tc>
      </w:tr>
      <w:tr w:rsidR="00CF78C2" w:rsidRPr="00CF78C2" w14:paraId="38DD2799" w14:textId="77777777" w:rsidTr="009707CA">
        <w:tc>
          <w:tcPr>
            <w:tcW w:w="144" w:type="dxa"/>
            <w:vAlign w:val="center"/>
          </w:tcPr>
          <w:p w14:paraId="2B6F556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92B2FF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</w:p>
        </w:tc>
      </w:tr>
      <w:tr w:rsidR="00CF78C2" w:rsidRPr="00CF78C2" w14:paraId="61297822" w14:textId="77777777" w:rsidTr="009707CA">
        <w:tc>
          <w:tcPr>
            <w:tcW w:w="144" w:type="dxa"/>
            <w:vAlign w:val="center"/>
          </w:tcPr>
          <w:p w14:paraId="1744E9E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9CD39A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</w:p>
        </w:tc>
      </w:tr>
      <w:tr w:rsidR="00CF78C2" w:rsidRPr="00CF78C2" w14:paraId="7E15E7A7" w14:textId="77777777" w:rsidTr="009707CA">
        <w:tc>
          <w:tcPr>
            <w:tcW w:w="144" w:type="dxa"/>
            <w:vAlign w:val="center"/>
          </w:tcPr>
          <w:p w14:paraId="0EF2A09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D07C4C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Thông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chi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3F22E544" w14:textId="77777777" w:rsidTr="009707CA">
        <w:tc>
          <w:tcPr>
            <w:tcW w:w="144" w:type="dxa"/>
            <w:vAlign w:val="center"/>
          </w:tcPr>
          <w:p w14:paraId="2964E33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E6C631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Tỷ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bay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tĩnh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≤ 0.5 L/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</w:p>
        </w:tc>
      </w:tr>
      <w:tr w:rsidR="00CF78C2" w:rsidRPr="00CF78C2" w14:paraId="6E574228" w14:textId="77777777" w:rsidTr="009707CA">
        <w:tc>
          <w:tcPr>
            <w:tcW w:w="144" w:type="dxa"/>
            <w:vAlign w:val="center"/>
          </w:tcPr>
          <w:p w14:paraId="38C22F1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C95EAA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≤ 300 kPa</w:t>
            </w:r>
          </w:p>
        </w:tc>
      </w:tr>
      <w:tr w:rsidR="00CF78C2" w:rsidRPr="00CF78C2" w14:paraId="5E1785F5" w14:textId="77777777" w:rsidTr="009707CA">
        <w:tc>
          <w:tcPr>
            <w:tcW w:w="144" w:type="dxa"/>
            <w:vAlign w:val="center"/>
          </w:tcPr>
          <w:p w14:paraId="2491FBA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F70311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ứng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± ≤ 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phút</w:t>
            </w:r>
            <w:proofErr w:type="spellEnd"/>
          </w:p>
        </w:tc>
      </w:tr>
      <w:tr w:rsidR="00CF78C2" w:rsidRPr="00CF78C2" w14:paraId="4BC72B24" w14:textId="77777777" w:rsidTr="009707CA">
        <w:tc>
          <w:tcPr>
            <w:tcW w:w="144" w:type="dxa"/>
            <w:vAlign w:val="center"/>
          </w:tcPr>
          <w:p w14:paraId="477B02F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52D73F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mềm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PC: Theo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dõi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bơm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21592E9F" w14:textId="77777777" w:rsidTr="009707CA">
        <w:tc>
          <w:tcPr>
            <w:tcW w:w="144" w:type="dxa"/>
            <w:vAlign w:val="center"/>
          </w:tcPr>
          <w:p w14:paraId="32CEDE7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0080" w:type="dxa"/>
            <w:vAlign w:val="center"/>
          </w:tcPr>
          <w:p w14:paraId="4538712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KHÁC</w:t>
            </w:r>
          </w:p>
        </w:tc>
      </w:tr>
      <w:tr w:rsidR="00CF78C2" w:rsidRPr="00CF78C2" w14:paraId="4D5DD00F" w14:textId="77777777" w:rsidTr="009707CA">
        <w:tc>
          <w:tcPr>
            <w:tcW w:w="144" w:type="dxa"/>
            <w:vAlign w:val="center"/>
          </w:tcPr>
          <w:p w14:paraId="755E5A9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3FC6EC2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</w:tc>
      </w:tr>
      <w:tr w:rsidR="00CF78C2" w:rsidRPr="00CF78C2" w14:paraId="3A388635" w14:textId="77777777" w:rsidTr="009707CA">
        <w:tc>
          <w:tcPr>
            <w:tcW w:w="144" w:type="dxa"/>
            <w:vAlign w:val="center"/>
          </w:tcPr>
          <w:p w14:paraId="2303A50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5DDE74E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Định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339920D9" w14:textId="77777777" w:rsidTr="009707CA">
        <w:tc>
          <w:tcPr>
            <w:tcW w:w="144" w:type="dxa"/>
            <w:vAlign w:val="center"/>
          </w:tcPr>
          <w:p w14:paraId="25817E7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73DE561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Đào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5C7FEB60" w14:textId="77777777" w:rsidTr="009707CA">
        <w:tc>
          <w:tcPr>
            <w:tcW w:w="144" w:type="dxa"/>
            <w:vAlign w:val="center"/>
          </w:tcPr>
          <w:p w14:paraId="148DE7B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230045B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miễn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668310DE" w14:textId="77777777" w:rsidTr="009707CA">
        <w:tc>
          <w:tcPr>
            <w:tcW w:w="144" w:type="dxa"/>
            <w:vAlign w:val="center"/>
          </w:tcPr>
          <w:p w14:paraId="3275B6E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68F6FE3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68FA6075" w14:textId="77777777" w:rsidTr="009707CA">
        <w:tc>
          <w:tcPr>
            <w:tcW w:w="144" w:type="dxa"/>
            <w:vAlign w:val="center"/>
          </w:tcPr>
          <w:p w14:paraId="4D2AF7C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0470730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model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8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3CBCF320" w14:textId="77777777" w:rsidTr="009707CA">
        <w:tc>
          <w:tcPr>
            <w:tcW w:w="144" w:type="dxa"/>
            <w:vAlign w:val="center"/>
          </w:tcPr>
          <w:p w14:paraId="6853652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080" w:type="dxa"/>
            <w:vAlign w:val="center"/>
          </w:tcPr>
          <w:p w14:paraId="625D9F8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CNTT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nếu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68970AAA" w14:textId="77777777" w:rsidR="009848FB" w:rsidRPr="00CF78C2" w:rsidRDefault="009848FB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F78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 w:type="page"/>
      </w:r>
    </w:p>
    <w:p w14:paraId="58A82FB4" w14:textId="79CE460A" w:rsidR="009848FB" w:rsidRPr="00CF78C2" w:rsidRDefault="00E34059" w:rsidP="00E34059">
      <w:pPr>
        <w:pStyle w:val="Heading1"/>
        <w:spacing w:before="0" w:line="240" w:lineRule="auto"/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3.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Bàn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chọc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hút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thủ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thuật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PESA/ TESE</w:t>
      </w:r>
    </w:p>
    <w:p w14:paraId="3673A2CF" w14:textId="720D430E" w:rsidR="00DE5F40" w:rsidRPr="00CF78C2" w:rsidRDefault="00F27269" w:rsidP="00E34059">
      <w:pPr>
        <w:pStyle w:val="Heading2"/>
        <w:spacing w:before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E418A2"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C33A9"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>Bàn</w:t>
      </w:r>
      <w:proofErr w:type="spellEnd"/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>chọc</w:t>
      </w:r>
      <w:proofErr w:type="spellEnd"/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>hút</w:t>
      </w:r>
      <w:proofErr w:type="spellEnd"/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>/</w:t>
      </w:r>
      <w:proofErr w:type="spellStart"/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>thủ</w:t>
      </w:r>
      <w:proofErr w:type="spellEnd"/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>thuật</w:t>
      </w:r>
      <w:proofErr w:type="spellEnd"/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 xml:space="preserve"> PESA/ TESE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05"/>
      </w:tblGrid>
      <w:tr w:rsidR="00CF78C2" w:rsidRPr="00CF78C2" w14:paraId="27D31A74" w14:textId="77777777" w:rsidTr="00CF78C2">
        <w:trPr>
          <w:tblHeader/>
        </w:trPr>
        <w:tc>
          <w:tcPr>
            <w:tcW w:w="144" w:type="dxa"/>
            <w:vAlign w:val="center"/>
          </w:tcPr>
          <w:p w14:paraId="3208DE5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0080" w:type="dxa"/>
            <w:vAlign w:val="center"/>
          </w:tcPr>
          <w:p w14:paraId="1945DA4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YÊU CẦU</w:t>
            </w:r>
          </w:p>
        </w:tc>
      </w:tr>
      <w:tr w:rsidR="00CF78C2" w:rsidRPr="00CF78C2" w14:paraId="3288760F" w14:textId="77777777" w:rsidTr="009707CA">
        <w:tc>
          <w:tcPr>
            <w:tcW w:w="144" w:type="dxa"/>
            <w:vAlign w:val="center"/>
          </w:tcPr>
          <w:p w14:paraId="68AA8D0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0080" w:type="dxa"/>
            <w:vAlign w:val="center"/>
          </w:tcPr>
          <w:p w14:paraId="71F080C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CHUNG</w:t>
            </w:r>
          </w:p>
        </w:tc>
      </w:tr>
      <w:tr w:rsidR="00CF78C2" w:rsidRPr="00CF78C2" w14:paraId="1540C56F" w14:textId="77777777" w:rsidTr="009707CA">
        <w:tc>
          <w:tcPr>
            <w:tcW w:w="144" w:type="dxa"/>
            <w:vAlign w:val="center"/>
          </w:tcPr>
          <w:p w14:paraId="3825E05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201D0B2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về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100%</w:t>
            </w:r>
          </w:p>
        </w:tc>
      </w:tr>
      <w:tr w:rsidR="00CF78C2" w:rsidRPr="00CF78C2" w14:paraId="0E2C4338" w14:textId="77777777" w:rsidTr="009707CA">
        <w:tc>
          <w:tcPr>
            <w:tcW w:w="144" w:type="dxa"/>
            <w:vAlign w:val="center"/>
          </w:tcPr>
          <w:p w14:paraId="70E301F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4FD0893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13485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9001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198D5C09" w14:textId="77777777" w:rsidTr="009707CA">
        <w:tc>
          <w:tcPr>
            <w:tcW w:w="144" w:type="dxa"/>
            <w:vAlign w:val="center"/>
          </w:tcPr>
          <w:p w14:paraId="531B7F1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60E703E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 Nam</w:t>
            </w:r>
          </w:p>
        </w:tc>
      </w:tr>
      <w:tr w:rsidR="00CF78C2" w:rsidRPr="00CF78C2" w14:paraId="768E7C1D" w14:textId="77777777" w:rsidTr="009707CA">
        <w:tc>
          <w:tcPr>
            <w:tcW w:w="144" w:type="dxa"/>
            <w:vAlign w:val="center"/>
          </w:tcPr>
          <w:p w14:paraId="5F1071B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14E6D53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7393305D" w14:textId="77777777" w:rsidTr="009707CA">
        <w:tc>
          <w:tcPr>
            <w:tcW w:w="144" w:type="dxa"/>
            <w:vAlign w:val="center"/>
          </w:tcPr>
          <w:p w14:paraId="533C5C4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DACA71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20°C</w:t>
            </w:r>
          </w:p>
        </w:tc>
      </w:tr>
      <w:tr w:rsidR="00CF78C2" w:rsidRPr="00CF78C2" w14:paraId="53D70A3B" w14:textId="77777777" w:rsidTr="009707CA">
        <w:tc>
          <w:tcPr>
            <w:tcW w:w="144" w:type="dxa"/>
            <w:vAlign w:val="center"/>
          </w:tcPr>
          <w:p w14:paraId="70B3482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8E427C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ẩm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60%</w:t>
            </w:r>
          </w:p>
        </w:tc>
      </w:tr>
      <w:tr w:rsidR="00CF78C2" w:rsidRPr="00CF78C2" w14:paraId="03C5A9A1" w14:textId="77777777" w:rsidTr="009707CA">
        <w:tc>
          <w:tcPr>
            <w:tcW w:w="144" w:type="dxa"/>
            <w:vAlign w:val="center"/>
          </w:tcPr>
          <w:p w14:paraId="7BB06CD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080" w:type="dxa"/>
            <w:vAlign w:val="center"/>
          </w:tcPr>
          <w:p w14:paraId="3A4BAA0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CẤU HÌNH</w:t>
            </w:r>
          </w:p>
        </w:tc>
      </w:tr>
      <w:tr w:rsidR="00CF78C2" w:rsidRPr="00CF78C2" w14:paraId="2FD7E41C" w14:textId="77777777" w:rsidTr="009707CA">
        <w:tc>
          <w:tcPr>
            <w:tcW w:w="144" w:type="dxa"/>
            <w:vAlign w:val="center"/>
          </w:tcPr>
          <w:p w14:paraId="510940F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B0EBF9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chọc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hút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PESA/ TESE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5A5B0CA9" w14:textId="77777777" w:rsidTr="009707CA">
        <w:tc>
          <w:tcPr>
            <w:tcW w:w="144" w:type="dxa"/>
            <w:vAlign w:val="center"/>
          </w:tcPr>
          <w:p w14:paraId="0856D62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066135D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Thân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129B0C36" w14:textId="77777777" w:rsidTr="009707CA">
        <w:tc>
          <w:tcPr>
            <w:tcW w:w="144" w:type="dxa"/>
            <w:vAlign w:val="center"/>
          </w:tcPr>
          <w:p w14:paraId="720198E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4253597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2B210134" w14:textId="77777777" w:rsidTr="009707CA">
        <w:tc>
          <w:tcPr>
            <w:tcW w:w="144" w:type="dxa"/>
            <w:vAlign w:val="center"/>
          </w:tcPr>
          <w:p w14:paraId="6130240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0EE2BAB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45950F0F" w14:textId="77777777" w:rsidTr="009707CA">
        <w:tc>
          <w:tcPr>
            <w:tcW w:w="144" w:type="dxa"/>
            <w:vAlign w:val="center"/>
          </w:tcPr>
          <w:p w14:paraId="2C37E6C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779C632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Tấm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350D36B3" w14:textId="77777777" w:rsidTr="009707CA">
        <w:tc>
          <w:tcPr>
            <w:tcW w:w="144" w:type="dxa"/>
            <w:vAlign w:val="center"/>
          </w:tcPr>
          <w:p w14:paraId="026F935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0D73F86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01F0BB28" w14:textId="77777777" w:rsidTr="009707CA">
        <w:tc>
          <w:tcPr>
            <w:tcW w:w="144" w:type="dxa"/>
            <w:vAlign w:val="center"/>
          </w:tcPr>
          <w:p w14:paraId="56F8531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0F992A1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Chậu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1509233C" w14:textId="77777777" w:rsidTr="009707CA">
        <w:tc>
          <w:tcPr>
            <w:tcW w:w="144" w:type="dxa"/>
            <w:vAlign w:val="center"/>
          </w:tcPr>
          <w:p w14:paraId="0B48983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080" w:type="dxa"/>
            <w:vAlign w:val="center"/>
          </w:tcPr>
          <w:p w14:paraId="7B054A8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gắn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697C8E35" w14:textId="77777777" w:rsidTr="009707CA">
        <w:tc>
          <w:tcPr>
            <w:tcW w:w="144" w:type="dxa"/>
            <w:vAlign w:val="center"/>
          </w:tcPr>
          <w:p w14:paraId="1A99654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080" w:type="dxa"/>
            <w:vAlign w:val="center"/>
          </w:tcPr>
          <w:p w14:paraId="09CF1C4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cầm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7B8E718C" w14:textId="77777777" w:rsidTr="009707CA">
        <w:tc>
          <w:tcPr>
            <w:tcW w:w="144" w:type="dxa"/>
            <w:vAlign w:val="center"/>
          </w:tcPr>
          <w:p w14:paraId="6A686CD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080" w:type="dxa"/>
            <w:vAlign w:val="center"/>
          </w:tcPr>
          <w:p w14:paraId="4324F31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Tài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04556069" w14:textId="77777777" w:rsidTr="009707CA">
        <w:tc>
          <w:tcPr>
            <w:tcW w:w="144" w:type="dxa"/>
            <w:vAlign w:val="center"/>
          </w:tcPr>
          <w:p w14:paraId="22A710E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080" w:type="dxa"/>
            <w:vAlign w:val="center"/>
          </w:tcPr>
          <w:p w14:paraId="7E40504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CHỈ TIÊU KỸ THUẬT</w:t>
            </w:r>
          </w:p>
        </w:tc>
      </w:tr>
      <w:tr w:rsidR="00CF78C2" w:rsidRPr="00CF78C2" w14:paraId="0C8DDA26" w14:textId="77777777" w:rsidTr="009707CA">
        <w:tc>
          <w:tcPr>
            <w:tcW w:w="144" w:type="dxa"/>
            <w:vAlign w:val="center"/>
          </w:tcPr>
          <w:p w14:paraId="5A6045B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A5FE98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Polyurethan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6B55EF8D" w14:textId="77777777" w:rsidTr="009707CA">
        <w:tc>
          <w:tcPr>
            <w:tcW w:w="144" w:type="dxa"/>
            <w:vAlign w:val="center"/>
          </w:tcPr>
          <w:p w14:paraId="38F6A6F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96F3BC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≤ 690 - ≥ 940mm</w:t>
            </w:r>
          </w:p>
        </w:tc>
      </w:tr>
      <w:tr w:rsidR="00CF78C2" w:rsidRPr="00CF78C2" w14:paraId="672E61FA" w14:textId="77777777" w:rsidTr="009707CA">
        <w:tc>
          <w:tcPr>
            <w:tcW w:w="144" w:type="dxa"/>
            <w:vAlign w:val="center"/>
          </w:tcPr>
          <w:p w14:paraId="5AD3EA6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ED39CA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Góc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tựa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50º</w:t>
            </w:r>
          </w:p>
        </w:tc>
      </w:tr>
      <w:tr w:rsidR="00CF78C2" w:rsidRPr="00CF78C2" w14:paraId="0B451BF9" w14:textId="77777777" w:rsidTr="009707CA">
        <w:tc>
          <w:tcPr>
            <w:tcW w:w="144" w:type="dxa"/>
            <w:vAlign w:val="center"/>
          </w:tcPr>
          <w:p w14:paraId="7971987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5F24B7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góc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Trendelenburg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20º</w:t>
            </w:r>
          </w:p>
        </w:tc>
      </w:tr>
      <w:tr w:rsidR="00CF78C2" w:rsidRPr="00CF78C2" w14:paraId="21807979" w14:textId="77777777" w:rsidTr="009707CA">
        <w:tc>
          <w:tcPr>
            <w:tcW w:w="144" w:type="dxa"/>
            <w:vAlign w:val="center"/>
          </w:tcPr>
          <w:p w14:paraId="754EE4D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EADED9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trọng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230 Kg</w:t>
            </w:r>
          </w:p>
        </w:tc>
      </w:tr>
      <w:tr w:rsidR="00CF78C2" w:rsidRPr="00CF78C2" w14:paraId="70B9F0FF" w14:textId="77777777" w:rsidTr="009707CA">
        <w:tc>
          <w:tcPr>
            <w:tcW w:w="144" w:type="dxa"/>
            <w:vAlign w:val="center"/>
          </w:tcPr>
          <w:p w14:paraId="58C0D2A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0080" w:type="dxa"/>
            <w:vAlign w:val="center"/>
          </w:tcPr>
          <w:p w14:paraId="785F07C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KHÁC</w:t>
            </w:r>
          </w:p>
        </w:tc>
      </w:tr>
      <w:tr w:rsidR="00CF78C2" w:rsidRPr="00CF78C2" w14:paraId="6D2CEB3C" w14:textId="77777777" w:rsidTr="009707CA">
        <w:tc>
          <w:tcPr>
            <w:tcW w:w="144" w:type="dxa"/>
            <w:vAlign w:val="center"/>
          </w:tcPr>
          <w:p w14:paraId="285F5E2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6DABA6D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</w:tc>
      </w:tr>
      <w:tr w:rsidR="00CF78C2" w:rsidRPr="00CF78C2" w14:paraId="5F3047FF" w14:textId="77777777" w:rsidTr="009707CA">
        <w:tc>
          <w:tcPr>
            <w:tcW w:w="144" w:type="dxa"/>
            <w:vAlign w:val="center"/>
          </w:tcPr>
          <w:p w14:paraId="6F49485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69683E7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Định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76401365" w14:textId="77777777" w:rsidTr="009707CA">
        <w:tc>
          <w:tcPr>
            <w:tcW w:w="144" w:type="dxa"/>
            <w:vAlign w:val="center"/>
          </w:tcPr>
          <w:p w14:paraId="5A46DE6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6BCEC3F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Đào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28A5CE2C" w14:textId="77777777" w:rsidTr="009707CA">
        <w:tc>
          <w:tcPr>
            <w:tcW w:w="144" w:type="dxa"/>
            <w:vAlign w:val="center"/>
          </w:tcPr>
          <w:p w14:paraId="13350CE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10080" w:type="dxa"/>
            <w:vAlign w:val="center"/>
          </w:tcPr>
          <w:p w14:paraId="753C62C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miễn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2A886991" w14:textId="77777777" w:rsidTr="009707CA">
        <w:tc>
          <w:tcPr>
            <w:tcW w:w="144" w:type="dxa"/>
            <w:vAlign w:val="center"/>
          </w:tcPr>
          <w:p w14:paraId="7BE3473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59303C5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F54F080" w14:textId="77777777" w:rsidTr="009707CA">
        <w:tc>
          <w:tcPr>
            <w:tcW w:w="144" w:type="dxa"/>
            <w:vAlign w:val="center"/>
          </w:tcPr>
          <w:p w14:paraId="4E46B8D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0A2DEFC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model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8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0D81FBFC" w14:textId="77777777" w:rsidR="003F2158" w:rsidRPr="00CF78C2" w:rsidRDefault="003F2158" w:rsidP="003F21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31FF89" w14:textId="77777777" w:rsidR="009848FB" w:rsidRPr="00CF78C2" w:rsidRDefault="009848FB">
      <w:pPr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478C24D7" w14:textId="5C2987B1" w:rsidR="009848FB" w:rsidRPr="00CF78C2" w:rsidRDefault="00E34059" w:rsidP="00E34059">
      <w:pPr>
        <w:pStyle w:val="Heading1"/>
        <w:spacing w:before="0" w:line="240" w:lineRule="auto"/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4.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Bàn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khám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điện</w:t>
      </w:r>
      <w:proofErr w:type="spellEnd"/>
    </w:p>
    <w:p w14:paraId="6E10D401" w14:textId="1BAC4765" w:rsidR="00586AA5" w:rsidRPr="00CF78C2" w:rsidRDefault="00F27269" w:rsidP="00E34059">
      <w:pPr>
        <w:pStyle w:val="Heading2"/>
        <w:spacing w:before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4.1</w:t>
      </w:r>
      <w:r w:rsidR="002C33A9" w:rsidRPr="00CF78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848FB"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>Bàn khám điện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05"/>
      </w:tblGrid>
      <w:tr w:rsidR="00CF78C2" w:rsidRPr="00CF78C2" w14:paraId="6CC4CA11" w14:textId="77777777" w:rsidTr="00CF78C2">
        <w:trPr>
          <w:tblHeader/>
        </w:trPr>
        <w:tc>
          <w:tcPr>
            <w:tcW w:w="144" w:type="dxa"/>
            <w:vAlign w:val="center"/>
          </w:tcPr>
          <w:p w14:paraId="28520B0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0080" w:type="dxa"/>
            <w:vAlign w:val="center"/>
          </w:tcPr>
          <w:p w14:paraId="6E7DD79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YÊU CẦU</w:t>
            </w:r>
          </w:p>
        </w:tc>
      </w:tr>
      <w:tr w:rsidR="00CF78C2" w:rsidRPr="00CF78C2" w14:paraId="229BE977" w14:textId="77777777" w:rsidTr="009707CA">
        <w:tc>
          <w:tcPr>
            <w:tcW w:w="144" w:type="dxa"/>
            <w:vAlign w:val="center"/>
          </w:tcPr>
          <w:p w14:paraId="5488E51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0080" w:type="dxa"/>
            <w:vAlign w:val="center"/>
          </w:tcPr>
          <w:p w14:paraId="22C9610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CHUNG</w:t>
            </w:r>
          </w:p>
        </w:tc>
      </w:tr>
      <w:tr w:rsidR="00CF78C2" w:rsidRPr="00CF78C2" w14:paraId="4B364FC7" w14:textId="77777777" w:rsidTr="009707CA">
        <w:tc>
          <w:tcPr>
            <w:tcW w:w="144" w:type="dxa"/>
            <w:vAlign w:val="center"/>
          </w:tcPr>
          <w:p w14:paraId="52583C3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1E0BF15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về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100%</w:t>
            </w:r>
          </w:p>
        </w:tc>
      </w:tr>
      <w:tr w:rsidR="00CF78C2" w:rsidRPr="00CF78C2" w14:paraId="3E13E57F" w14:textId="77777777" w:rsidTr="009707CA">
        <w:tc>
          <w:tcPr>
            <w:tcW w:w="144" w:type="dxa"/>
            <w:vAlign w:val="center"/>
          </w:tcPr>
          <w:p w14:paraId="7D9F4F7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63B8A80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13485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9001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66AFB03C" w14:textId="77777777" w:rsidTr="009707CA">
        <w:tc>
          <w:tcPr>
            <w:tcW w:w="144" w:type="dxa"/>
            <w:vAlign w:val="center"/>
          </w:tcPr>
          <w:p w14:paraId="1C580CC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78EE3D3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 Nam</w:t>
            </w:r>
          </w:p>
        </w:tc>
      </w:tr>
      <w:tr w:rsidR="00CF78C2" w:rsidRPr="00CF78C2" w14:paraId="0C264126" w14:textId="77777777" w:rsidTr="009707CA">
        <w:tc>
          <w:tcPr>
            <w:tcW w:w="144" w:type="dxa"/>
            <w:vAlign w:val="center"/>
          </w:tcPr>
          <w:p w14:paraId="7D08E9C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59FE4EE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21A248A7" w14:textId="77777777" w:rsidTr="009707CA">
        <w:tc>
          <w:tcPr>
            <w:tcW w:w="144" w:type="dxa"/>
            <w:vAlign w:val="center"/>
          </w:tcPr>
          <w:p w14:paraId="329E15F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5BE53D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20°C</w:t>
            </w:r>
          </w:p>
        </w:tc>
      </w:tr>
      <w:tr w:rsidR="00CF78C2" w:rsidRPr="00CF78C2" w14:paraId="794FAE0D" w14:textId="77777777" w:rsidTr="009707CA">
        <w:tc>
          <w:tcPr>
            <w:tcW w:w="144" w:type="dxa"/>
            <w:vAlign w:val="center"/>
          </w:tcPr>
          <w:p w14:paraId="69C9EC5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27C658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ẩm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60%</w:t>
            </w:r>
          </w:p>
        </w:tc>
      </w:tr>
      <w:tr w:rsidR="00CF78C2" w:rsidRPr="00CF78C2" w14:paraId="234460B5" w14:textId="77777777" w:rsidTr="009707CA">
        <w:tc>
          <w:tcPr>
            <w:tcW w:w="144" w:type="dxa"/>
            <w:vAlign w:val="center"/>
          </w:tcPr>
          <w:p w14:paraId="00D529E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0CB5532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xứ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thuộc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thuộc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nhóm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G7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Liên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Âu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EU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OECD</w:t>
            </w:r>
          </w:p>
        </w:tc>
      </w:tr>
      <w:tr w:rsidR="00CF78C2" w:rsidRPr="00CF78C2" w14:paraId="70C3E610" w14:textId="77777777" w:rsidTr="009707CA">
        <w:tc>
          <w:tcPr>
            <w:tcW w:w="144" w:type="dxa"/>
            <w:vAlign w:val="center"/>
          </w:tcPr>
          <w:p w14:paraId="113EB4B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080" w:type="dxa"/>
            <w:vAlign w:val="center"/>
          </w:tcPr>
          <w:p w14:paraId="2DA6BD9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CẤU HÌNH</w:t>
            </w:r>
          </w:p>
        </w:tc>
      </w:tr>
      <w:tr w:rsidR="00CF78C2" w:rsidRPr="00CF78C2" w14:paraId="30ECBF3D" w14:textId="77777777" w:rsidTr="009707CA">
        <w:tc>
          <w:tcPr>
            <w:tcW w:w="144" w:type="dxa"/>
            <w:vAlign w:val="center"/>
          </w:tcPr>
          <w:p w14:paraId="265DEFB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CC1C69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khám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5D27050D" w14:textId="77777777" w:rsidTr="009707CA">
        <w:tc>
          <w:tcPr>
            <w:tcW w:w="144" w:type="dxa"/>
            <w:vAlign w:val="center"/>
          </w:tcPr>
          <w:p w14:paraId="0571511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6741AA1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Thân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23DF59D7" w14:textId="77777777" w:rsidTr="009707CA">
        <w:tc>
          <w:tcPr>
            <w:tcW w:w="144" w:type="dxa"/>
            <w:vAlign w:val="center"/>
          </w:tcPr>
          <w:p w14:paraId="3CF9B59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52B9257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khoa: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042784A" w14:textId="77777777" w:rsidTr="009707CA">
        <w:tc>
          <w:tcPr>
            <w:tcW w:w="144" w:type="dxa"/>
            <w:vAlign w:val="center"/>
          </w:tcPr>
          <w:p w14:paraId="4A86608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2030EEB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cầm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27848117" w14:textId="77777777" w:rsidTr="009707CA">
        <w:tc>
          <w:tcPr>
            <w:tcW w:w="144" w:type="dxa"/>
            <w:vAlign w:val="center"/>
          </w:tcPr>
          <w:p w14:paraId="610D5CE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58B15E8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Pedal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C5A8002" w14:textId="77777777" w:rsidTr="009707CA">
        <w:tc>
          <w:tcPr>
            <w:tcW w:w="144" w:type="dxa"/>
            <w:vAlign w:val="center"/>
          </w:tcPr>
          <w:p w14:paraId="2159289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747735D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43822F0" w14:textId="77777777" w:rsidTr="009707CA">
        <w:tc>
          <w:tcPr>
            <w:tcW w:w="144" w:type="dxa"/>
            <w:vAlign w:val="center"/>
          </w:tcPr>
          <w:p w14:paraId="56ED980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080" w:type="dxa"/>
            <w:vAlign w:val="center"/>
          </w:tcPr>
          <w:p w14:paraId="73EE336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Khay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76075B48" w14:textId="77777777" w:rsidTr="009707CA">
        <w:tc>
          <w:tcPr>
            <w:tcW w:w="144" w:type="dxa"/>
            <w:vAlign w:val="center"/>
          </w:tcPr>
          <w:p w14:paraId="48A0FD2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080" w:type="dxa"/>
            <w:vAlign w:val="center"/>
          </w:tcPr>
          <w:p w14:paraId="631D4C5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Cuộn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giấy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thấm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cuộn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6773FBBE" w14:textId="77777777" w:rsidTr="009707CA">
        <w:tc>
          <w:tcPr>
            <w:tcW w:w="144" w:type="dxa"/>
            <w:vAlign w:val="center"/>
          </w:tcPr>
          <w:p w14:paraId="1345CEA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080" w:type="dxa"/>
            <w:vAlign w:val="center"/>
          </w:tcPr>
          <w:p w14:paraId="7815629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/Khay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kẹp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hộp</w:t>
            </w:r>
            <w:proofErr w:type="spellEnd"/>
          </w:p>
        </w:tc>
      </w:tr>
      <w:tr w:rsidR="00CF78C2" w:rsidRPr="00CF78C2" w14:paraId="049B3357" w14:textId="77777777" w:rsidTr="009707CA">
        <w:tc>
          <w:tcPr>
            <w:tcW w:w="144" w:type="dxa"/>
            <w:vAlign w:val="center"/>
          </w:tcPr>
          <w:p w14:paraId="678D8D8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0080" w:type="dxa"/>
            <w:vAlign w:val="center"/>
          </w:tcPr>
          <w:p w14:paraId="3C7C38C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Tài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26424002" w14:textId="77777777" w:rsidTr="009707CA">
        <w:tc>
          <w:tcPr>
            <w:tcW w:w="144" w:type="dxa"/>
            <w:vAlign w:val="center"/>
          </w:tcPr>
          <w:p w14:paraId="510D4C8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080" w:type="dxa"/>
            <w:vAlign w:val="center"/>
          </w:tcPr>
          <w:p w14:paraId="063E7CB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CHỈ TIÊU KỸ THUẬT</w:t>
            </w:r>
          </w:p>
        </w:tc>
      </w:tr>
      <w:tr w:rsidR="00CF78C2" w:rsidRPr="00CF78C2" w14:paraId="350CF0E0" w14:textId="77777777" w:rsidTr="009707CA">
        <w:tc>
          <w:tcPr>
            <w:tcW w:w="144" w:type="dxa"/>
            <w:vAlign w:val="center"/>
          </w:tcPr>
          <w:p w14:paraId="569E5EE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4AC678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thủy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022BCCA" w14:textId="77777777" w:rsidTr="009707CA">
        <w:tc>
          <w:tcPr>
            <w:tcW w:w="144" w:type="dxa"/>
            <w:vAlign w:val="center"/>
          </w:tcPr>
          <w:p w14:paraId="4C818FC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174927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pedal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cầm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0990E3E" w14:textId="77777777" w:rsidTr="009707CA">
        <w:tc>
          <w:tcPr>
            <w:tcW w:w="144" w:type="dxa"/>
            <w:vAlign w:val="center"/>
          </w:tcPr>
          <w:p w14:paraId="1FB14CA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FD6702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3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6463DCD6" w14:textId="77777777" w:rsidTr="009707CA">
        <w:tc>
          <w:tcPr>
            <w:tcW w:w="144" w:type="dxa"/>
            <w:vAlign w:val="center"/>
          </w:tcPr>
          <w:p w14:paraId="5AC4090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D9C688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bọc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nhựa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PVC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lớp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dễ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314050AA" w14:textId="77777777" w:rsidTr="009707CA">
        <w:tc>
          <w:tcPr>
            <w:tcW w:w="144" w:type="dxa"/>
            <w:vAlign w:val="center"/>
          </w:tcPr>
          <w:p w14:paraId="661BE1F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6B9CED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Hai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nắm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034049F2" w14:textId="77777777" w:rsidTr="009707CA">
        <w:tc>
          <w:tcPr>
            <w:tcW w:w="144" w:type="dxa"/>
            <w:vAlign w:val="center"/>
          </w:tcPr>
          <w:p w14:paraId="0B6365B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F4132A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/Khay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kéo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gỉ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49F757EC" w14:textId="77777777" w:rsidTr="009707CA">
        <w:tc>
          <w:tcPr>
            <w:tcW w:w="144" w:type="dxa"/>
            <w:vAlign w:val="center"/>
          </w:tcPr>
          <w:p w14:paraId="54617B5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AC59BD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bánh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xe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01DA1325" w14:textId="77777777" w:rsidTr="009707CA">
        <w:tc>
          <w:tcPr>
            <w:tcW w:w="144" w:type="dxa"/>
            <w:vAlign w:val="center"/>
          </w:tcPr>
          <w:p w14:paraId="30F4DF0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D1C4D9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khoa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nhựa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ABS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mút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5FE05491" w14:textId="77777777" w:rsidTr="009707CA">
        <w:tc>
          <w:tcPr>
            <w:tcW w:w="144" w:type="dxa"/>
            <w:vAlign w:val="center"/>
          </w:tcPr>
          <w:p w14:paraId="261D322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91904F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Tấm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bọc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nhựa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PVC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bọc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lớp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chịu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hóa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0C8B6B91" w14:textId="77777777" w:rsidTr="009707CA">
        <w:tc>
          <w:tcPr>
            <w:tcW w:w="144" w:type="dxa"/>
            <w:vAlign w:val="center"/>
          </w:tcPr>
          <w:p w14:paraId="3C191A8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A1BEE2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7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nút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3F19A5AF" w14:textId="77777777" w:rsidTr="009707CA">
        <w:tc>
          <w:tcPr>
            <w:tcW w:w="144" w:type="dxa"/>
            <w:vAlign w:val="center"/>
          </w:tcPr>
          <w:p w14:paraId="5BAA4BA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F25256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Pedal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dây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nút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7A32CBFA" w14:textId="77777777" w:rsidTr="009707CA">
        <w:tc>
          <w:tcPr>
            <w:tcW w:w="144" w:type="dxa"/>
            <w:vAlign w:val="center"/>
          </w:tcPr>
          <w:p w14:paraId="55F5F14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737292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(600 x 1400) mm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x Dài).</w:t>
            </w:r>
          </w:p>
        </w:tc>
      </w:tr>
      <w:tr w:rsidR="00CF78C2" w:rsidRPr="00CF78C2" w14:paraId="698E1DDD" w14:textId="77777777" w:rsidTr="009707CA">
        <w:tc>
          <w:tcPr>
            <w:tcW w:w="144" w:type="dxa"/>
            <w:vAlign w:val="center"/>
          </w:tcPr>
          <w:p w14:paraId="09C83DF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1FE083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550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900 mm.</w:t>
            </w:r>
          </w:p>
        </w:tc>
      </w:tr>
      <w:tr w:rsidR="00CF78C2" w:rsidRPr="00CF78C2" w14:paraId="326EEC03" w14:textId="77777777" w:rsidTr="009707CA">
        <w:tc>
          <w:tcPr>
            <w:tcW w:w="144" w:type="dxa"/>
            <w:vAlign w:val="center"/>
          </w:tcPr>
          <w:p w14:paraId="0C1C991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02A50E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-11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17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</w:p>
        </w:tc>
      </w:tr>
      <w:tr w:rsidR="00CF78C2" w:rsidRPr="00CF78C2" w14:paraId="6626A1B0" w14:textId="77777777" w:rsidTr="009707CA">
        <w:tc>
          <w:tcPr>
            <w:tcW w:w="144" w:type="dxa"/>
            <w:vAlign w:val="center"/>
          </w:tcPr>
          <w:p w14:paraId="6461021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89ACFE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40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2DB70CC9" w14:textId="77777777" w:rsidTr="009707CA">
        <w:tc>
          <w:tcPr>
            <w:tcW w:w="144" w:type="dxa"/>
            <w:vAlign w:val="center"/>
          </w:tcPr>
          <w:p w14:paraId="7315D5F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7BD8C2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khoa: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</w:p>
        </w:tc>
      </w:tr>
      <w:tr w:rsidR="00CF78C2" w:rsidRPr="00CF78C2" w14:paraId="49B7A8B8" w14:textId="77777777" w:rsidTr="009707CA">
        <w:tc>
          <w:tcPr>
            <w:tcW w:w="144" w:type="dxa"/>
            <w:vAlign w:val="center"/>
          </w:tcPr>
          <w:p w14:paraId="6272599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7E3657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trọng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135 Kg</w:t>
            </w:r>
          </w:p>
        </w:tc>
      </w:tr>
      <w:tr w:rsidR="00CF78C2" w:rsidRPr="00CF78C2" w14:paraId="52388BC8" w14:textId="77777777" w:rsidTr="009707CA">
        <w:tc>
          <w:tcPr>
            <w:tcW w:w="144" w:type="dxa"/>
            <w:vAlign w:val="center"/>
          </w:tcPr>
          <w:p w14:paraId="25D080A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0080" w:type="dxa"/>
            <w:vAlign w:val="center"/>
          </w:tcPr>
          <w:p w14:paraId="4AE51A8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KHÁC</w:t>
            </w:r>
          </w:p>
        </w:tc>
      </w:tr>
      <w:tr w:rsidR="00CF78C2" w:rsidRPr="00CF78C2" w14:paraId="72E4500B" w14:textId="77777777" w:rsidTr="009707CA">
        <w:tc>
          <w:tcPr>
            <w:tcW w:w="144" w:type="dxa"/>
            <w:vAlign w:val="center"/>
          </w:tcPr>
          <w:p w14:paraId="5E575B7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585C959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</w:tc>
      </w:tr>
      <w:tr w:rsidR="00CF78C2" w:rsidRPr="00CF78C2" w14:paraId="14814E02" w14:textId="77777777" w:rsidTr="009707CA">
        <w:tc>
          <w:tcPr>
            <w:tcW w:w="144" w:type="dxa"/>
            <w:vAlign w:val="center"/>
          </w:tcPr>
          <w:p w14:paraId="3BDFB60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1057D48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Định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54C367C6" w14:textId="77777777" w:rsidTr="009707CA">
        <w:tc>
          <w:tcPr>
            <w:tcW w:w="144" w:type="dxa"/>
            <w:vAlign w:val="center"/>
          </w:tcPr>
          <w:p w14:paraId="3F9A6C1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223134C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Đào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768843D3" w14:textId="77777777" w:rsidTr="009707CA">
        <w:tc>
          <w:tcPr>
            <w:tcW w:w="144" w:type="dxa"/>
            <w:vAlign w:val="center"/>
          </w:tcPr>
          <w:p w14:paraId="677105D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75F942E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miễn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170ABC0" w14:textId="77777777" w:rsidTr="009707CA">
        <w:tc>
          <w:tcPr>
            <w:tcW w:w="144" w:type="dxa"/>
            <w:vAlign w:val="center"/>
          </w:tcPr>
          <w:p w14:paraId="649EE09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3E1A490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2C1B02B1" w14:textId="77777777" w:rsidTr="009707CA">
        <w:tc>
          <w:tcPr>
            <w:tcW w:w="144" w:type="dxa"/>
            <w:vAlign w:val="center"/>
          </w:tcPr>
          <w:p w14:paraId="2A79912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14C386E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model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8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797E97F" w14:textId="77777777" w:rsidTr="009707CA">
        <w:tc>
          <w:tcPr>
            <w:tcW w:w="144" w:type="dxa"/>
            <w:vAlign w:val="center"/>
          </w:tcPr>
          <w:p w14:paraId="234311A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080" w:type="dxa"/>
            <w:vAlign w:val="center"/>
          </w:tcPr>
          <w:p w14:paraId="5F09D75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CNTT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nếu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79D67577" w14:textId="77777777" w:rsidR="00CF78C2" w:rsidRPr="00CF78C2" w:rsidRDefault="00CF78C2">
      <w:pPr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012FFFB9" w14:textId="58574946" w:rsidR="009848FB" w:rsidRPr="00CF78C2" w:rsidRDefault="00E34059" w:rsidP="00E34059">
      <w:pPr>
        <w:pStyle w:val="Heading1"/>
        <w:spacing w:before="0" w:line="240" w:lineRule="auto"/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5.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Tủ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ấm</w:t>
      </w:r>
      <w:proofErr w:type="spellEnd"/>
    </w:p>
    <w:p w14:paraId="30642C3D" w14:textId="349109A2" w:rsidR="009848FB" w:rsidRPr="00CF78C2" w:rsidRDefault="009848FB" w:rsidP="00E34059">
      <w:pPr>
        <w:pStyle w:val="Heading2"/>
        <w:spacing w:before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5.1.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>Tủ ấm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05"/>
      </w:tblGrid>
      <w:tr w:rsidR="00CF78C2" w:rsidRPr="00CF78C2" w14:paraId="3AA71638" w14:textId="77777777" w:rsidTr="00CF78C2">
        <w:trPr>
          <w:tblHeader/>
        </w:trPr>
        <w:tc>
          <w:tcPr>
            <w:tcW w:w="144" w:type="dxa"/>
            <w:vAlign w:val="center"/>
          </w:tcPr>
          <w:p w14:paraId="5DABE69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0080" w:type="dxa"/>
            <w:vAlign w:val="center"/>
          </w:tcPr>
          <w:p w14:paraId="26B9A2C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YÊU CẦU</w:t>
            </w:r>
          </w:p>
        </w:tc>
      </w:tr>
      <w:tr w:rsidR="00CF78C2" w:rsidRPr="00CF78C2" w14:paraId="007CE030" w14:textId="77777777" w:rsidTr="009707CA">
        <w:tc>
          <w:tcPr>
            <w:tcW w:w="144" w:type="dxa"/>
            <w:vAlign w:val="center"/>
          </w:tcPr>
          <w:p w14:paraId="370C3F5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0080" w:type="dxa"/>
            <w:vAlign w:val="center"/>
          </w:tcPr>
          <w:p w14:paraId="6BE6635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CHUNG</w:t>
            </w:r>
          </w:p>
        </w:tc>
      </w:tr>
      <w:tr w:rsidR="00CF78C2" w:rsidRPr="00CF78C2" w14:paraId="75E19FF0" w14:textId="77777777" w:rsidTr="009707CA">
        <w:tc>
          <w:tcPr>
            <w:tcW w:w="144" w:type="dxa"/>
            <w:vAlign w:val="center"/>
          </w:tcPr>
          <w:p w14:paraId="51B1491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194E8F7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về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100%</w:t>
            </w:r>
          </w:p>
        </w:tc>
      </w:tr>
      <w:tr w:rsidR="00CF78C2" w:rsidRPr="00CF78C2" w14:paraId="3D1E0B5E" w14:textId="77777777" w:rsidTr="009707CA">
        <w:tc>
          <w:tcPr>
            <w:tcW w:w="144" w:type="dxa"/>
            <w:vAlign w:val="center"/>
          </w:tcPr>
          <w:p w14:paraId="6BC1BBB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024C1DC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13485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9001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1D1F47C5" w14:textId="77777777" w:rsidTr="009707CA">
        <w:tc>
          <w:tcPr>
            <w:tcW w:w="144" w:type="dxa"/>
            <w:vAlign w:val="center"/>
          </w:tcPr>
          <w:p w14:paraId="44A6ECF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52DDAC1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 Nam</w:t>
            </w:r>
          </w:p>
        </w:tc>
      </w:tr>
      <w:tr w:rsidR="00CF78C2" w:rsidRPr="00CF78C2" w14:paraId="0078390A" w14:textId="77777777" w:rsidTr="009707CA">
        <w:tc>
          <w:tcPr>
            <w:tcW w:w="144" w:type="dxa"/>
            <w:vAlign w:val="center"/>
          </w:tcPr>
          <w:p w14:paraId="5411158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2E72AD8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1FA1B7E5" w14:textId="77777777" w:rsidTr="009707CA">
        <w:tc>
          <w:tcPr>
            <w:tcW w:w="144" w:type="dxa"/>
            <w:vAlign w:val="center"/>
          </w:tcPr>
          <w:p w14:paraId="1F30E71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21D0DA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20°C</w:t>
            </w:r>
          </w:p>
        </w:tc>
      </w:tr>
      <w:tr w:rsidR="00CF78C2" w:rsidRPr="00CF78C2" w14:paraId="4BC9D55C" w14:textId="77777777" w:rsidTr="009707CA">
        <w:tc>
          <w:tcPr>
            <w:tcW w:w="144" w:type="dxa"/>
            <w:vAlign w:val="center"/>
          </w:tcPr>
          <w:p w14:paraId="1A187D7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891C89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ẩm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60%</w:t>
            </w:r>
          </w:p>
        </w:tc>
      </w:tr>
      <w:tr w:rsidR="00CF78C2" w:rsidRPr="00CF78C2" w14:paraId="2619CFA1" w14:textId="77777777" w:rsidTr="009707CA">
        <w:tc>
          <w:tcPr>
            <w:tcW w:w="144" w:type="dxa"/>
            <w:vAlign w:val="center"/>
          </w:tcPr>
          <w:p w14:paraId="190B13E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080" w:type="dxa"/>
            <w:vAlign w:val="center"/>
          </w:tcPr>
          <w:p w14:paraId="590814F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CẤU HÌNH</w:t>
            </w:r>
          </w:p>
        </w:tc>
      </w:tr>
      <w:tr w:rsidR="00CF78C2" w:rsidRPr="00CF78C2" w14:paraId="27B6BA7B" w14:textId="77777777" w:rsidTr="009707CA">
        <w:tc>
          <w:tcPr>
            <w:tcW w:w="144" w:type="dxa"/>
            <w:vAlign w:val="center"/>
          </w:tcPr>
          <w:p w14:paraId="473F234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C39928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ấm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75B3964E" w14:textId="77777777" w:rsidTr="009707CA">
        <w:tc>
          <w:tcPr>
            <w:tcW w:w="144" w:type="dxa"/>
            <w:vAlign w:val="center"/>
          </w:tcPr>
          <w:p w14:paraId="281CC31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727460D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ấm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389BBD37" w14:textId="77777777" w:rsidTr="009707CA">
        <w:tc>
          <w:tcPr>
            <w:tcW w:w="144" w:type="dxa"/>
            <w:vAlign w:val="center"/>
          </w:tcPr>
          <w:p w14:paraId="059A20C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04E74DA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Khay: 02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70332358" w14:textId="77777777" w:rsidTr="009707CA">
        <w:tc>
          <w:tcPr>
            <w:tcW w:w="144" w:type="dxa"/>
            <w:vAlign w:val="center"/>
          </w:tcPr>
          <w:p w14:paraId="49B6B8E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01DF57A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3B005394" w14:textId="77777777" w:rsidTr="009707CA">
        <w:tc>
          <w:tcPr>
            <w:tcW w:w="144" w:type="dxa"/>
            <w:vAlign w:val="center"/>
          </w:tcPr>
          <w:p w14:paraId="74DFDA3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4AC3221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Tài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5A057FC7" w14:textId="77777777" w:rsidTr="009707CA">
        <w:tc>
          <w:tcPr>
            <w:tcW w:w="144" w:type="dxa"/>
            <w:vAlign w:val="center"/>
          </w:tcPr>
          <w:p w14:paraId="1693329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080" w:type="dxa"/>
            <w:vAlign w:val="center"/>
          </w:tcPr>
          <w:p w14:paraId="28081B2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CHỈ TIÊU KỸ THUẬT</w:t>
            </w:r>
          </w:p>
        </w:tc>
      </w:tr>
      <w:tr w:rsidR="00CF78C2" w:rsidRPr="00CF78C2" w14:paraId="5F5DC88A" w14:textId="77777777" w:rsidTr="009707CA">
        <w:tc>
          <w:tcPr>
            <w:tcW w:w="144" w:type="dxa"/>
            <w:vAlign w:val="center"/>
          </w:tcPr>
          <w:p w14:paraId="2003D76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E6A4EC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Dung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53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lít</w:t>
            </w:r>
            <w:proofErr w:type="spellEnd"/>
          </w:p>
        </w:tc>
      </w:tr>
      <w:tr w:rsidR="00CF78C2" w:rsidRPr="00CF78C2" w14:paraId="540C6F30" w14:textId="77777777" w:rsidTr="009707CA">
        <w:tc>
          <w:tcPr>
            <w:tcW w:w="144" w:type="dxa"/>
            <w:vAlign w:val="center"/>
          </w:tcPr>
          <w:p w14:paraId="2BE34D9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A23A20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5FF176B7" w14:textId="77777777" w:rsidTr="009707CA">
        <w:tc>
          <w:tcPr>
            <w:tcW w:w="144" w:type="dxa"/>
            <w:vAlign w:val="center"/>
          </w:tcPr>
          <w:p w14:paraId="7C12738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AE7F6B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</w:p>
        </w:tc>
      </w:tr>
      <w:tr w:rsidR="00CF78C2" w:rsidRPr="00CF78C2" w14:paraId="192CA477" w14:textId="77777777" w:rsidTr="009707CA">
        <w:tc>
          <w:tcPr>
            <w:tcW w:w="144" w:type="dxa"/>
            <w:vAlign w:val="center"/>
          </w:tcPr>
          <w:p w14:paraId="4D64446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AA0781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Khoảng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8°C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80°C</w:t>
            </w:r>
          </w:p>
        </w:tc>
      </w:tr>
      <w:tr w:rsidR="00CF78C2" w:rsidRPr="00CF78C2" w14:paraId="1A71A8E1" w14:textId="77777777" w:rsidTr="009707CA">
        <w:tc>
          <w:tcPr>
            <w:tcW w:w="144" w:type="dxa"/>
            <w:vAlign w:val="center"/>
          </w:tcPr>
          <w:p w14:paraId="60AE17F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1DB059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≤ 0.5°C</w:t>
            </w:r>
          </w:p>
        </w:tc>
      </w:tr>
      <w:tr w:rsidR="00CF78C2" w:rsidRPr="00CF78C2" w14:paraId="627CFD77" w14:textId="77777777" w:rsidTr="009707CA">
        <w:tc>
          <w:tcPr>
            <w:tcW w:w="144" w:type="dxa"/>
            <w:vAlign w:val="center"/>
          </w:tcPr>
          <w:p w14:paraId="1568765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391913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04</w:t>
            </w:r>
          </w:p>
        </w:tc>
      </w:tr>
      <w:tr w:rsidR="00CF78C2" w:rsidRPr="00CF78C2" w14:paraId="0AD3FD12" w14:textId="77777777" w:rsidTr="009707CA">
        <w:tc>
          <w:tcPr>
            <w:tcW w:w="144" w:type="dxa"/>
            <w:vAlign w:val="center"/>
          </w:tcPr>
          <w:p w14:paraId="70149C3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1B8D51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ngoài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kẽm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epoxy-polyester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3F9AA5BA" w14:textId="77777777" w:rsidTr="009707CA">
        <w:tc>
          <w:tcPr>
            <w:tcW w:w="144" w:type="dxa"/>
            <w:vAlign w:val="center"/>
          </w:tcPr>
          <w:p w14:paraId="01A05EF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068629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gỉ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2ACE67B9" w14:textId="77777777" w:rsidTr="009707CA">
        <w:tc>
          <w:tcPr>
            <w:tcW w:w="144" w:type="dxa"/>
            <w:vAlign w:val="center"/>
          </w:tcPr>
          <w:p w14:paraId="2AD4AD5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C0BC69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Cửa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</w:p>
        </w:tc>
      </w:tr>
      <w:tr w:rsidR="00CF78C2" w:rsidRPr="00CF78C2" w14:paraId="65D64470" w14:textId="77777777" w:rsidTr="009707CA">
        <w:tc>
          <w:tcPr>
            <w:tcW w:w="144" w:type="dxa"/>
            <w:vAlign w:val="center"/>
          </w:tcPr>
          <w:p w14:paraId="4B6DE80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26ACA0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cài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9999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phút</w:t>
            </w:r>
            <w:proofErr w:type="spellEnd"/>
          </w:p>
        </w:tc>
      </w:tr>
      <w:tr w:rsidR="00CF78C2" w:rsidRPr="00CF78C2" w14:paraId="0B781FA0" w14:textId="77777777" w:rsidTr="009707CA">
        <w:tc>
          <w:tcPr>
            <w:tcW w:w="144" w:type="dxa"/>
            <w:vAlign w:val="center"/>
          </w:tcPr>
          <w:p w14:paraId="680C763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120340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dò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Pt100 DIN Class A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780DC168" w14:textId="77777777" w:rsidTr="009707CA">
        <w:tc>
          <w:tcPr>
            <w:tcW w:w="144" w:type="dxa"/>
            <w:vAlign w:val="center"/>
          </w:tcPr>
          <w:p w14:paraId="1A61EA0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95B210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ngoài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WxHxD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): ≤ 600 x 800 x 520mm</w:t>
            </w:r>
          </w:p>
        </w:tc>
      </w:tr>
      <w:tr w:rsidR="00CF78C2" w:rsidRPr="00CF78C2" w14:paraId="763DCBCE" w14:textId="77777777" w:rsidTr="009707CA">
        <w:tc>
          <w:tcPr>
            <w:tcW w:w="144" w:type="dxa"/>
            <w:vAlign w:val="center"/>
          </w:tcPr>
          <w:p w14:paraId="42C1ACC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0080" w:type="dxa"/>
            <w:vAlign w:val="center"/>
          </w:tcPr>
          <w:p w14:paraId="1B0DA9F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KHÁC</w:t>
            </w:r>
          </w:p>
        </w:tc>
      </w:tr>
      <w:tr w:rsidR="00CF78C2" w:rsidRPr="00CF78C2" w14:paraId="1442E6F1" w14:textId="77777777" w:rsidTr="009707CA">
        <w:tc>
          <w:tcPr>
            <w:tcW w:w="144" w:type="dxa"/>
            <w:vAlign w:val="center"/>
          </w:tcPr>
          <w:p w14:paraId="3BC099B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66D4FEE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</w:tc>
      </w:tr>
      <w:tr w:rsidR="00CF78C2" w:rsidRPr="00CF78C2" w14:paraId="36FF4B0F" w14:textId="77777777" w:rsidTr="009707CA">
        <w:tc>
          <w:tcPr>
            <w:tcW w:w="144" w:type="dxa"/>
            <w:vAlign w:val="center"/>
          </w:tcPr>
          <w:p w14:paraId="65A25FE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2146DFA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Định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7504356F" w14:textId="77777777" w:rsidTr="009707CA">
        <w:tc>
          <w:tcPr>
            <w:tcW w:w="144" w:type="dxa"/>
            <w:vAlign w:val="center"/>
          </w:tcPr>
          <w:p w14:paraId="7AEF512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0080" w:type="dxa"/>
            <w:vAlign w:val="center"/>
          </w:tcPr>
          <w:p w14:paraId="4A09CCD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Đào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63724558" w14:textId="77777777" w:rsidTr="009707CA">
        <w:tc>
          <w:tcPr>
            <w:tcW w:w="144" w:type="dxa"/>
            <w:vAlign w:val="center"/>
          </w:tcPr>
          <w:p w14:paraId="3D82E1A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6117A71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miễn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56A6E310" w14:textId="77777777" w:rsidTr="009707CA">
        <w:tc>
          <w:tcPr>
            <w:tcW w:w="144" w:type="dxa"/>
            <w:vAlign w:val="center"/>
          </w:tcPr>
          <w:p w14:paraId="31DB23F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3EFEF91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3551AD3A" w14:textId="77777777" w:rsidTr="009707CA">
        <w:tc>
          <w:tcPr>
            <w:tcW w:w="144" w:type="dxa"/>
            <w:vAlign w:val="center"/>
          </w:tcPr>
          <w:p w14:paraId="5B61B26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4E051DB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model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8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0D17D2E4" w14:textId="5C9B6978" w:rsidR="009848FB" w:rsidRPr="00CF78C2" w:rsidRDefault="009848F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0B95F6D1" w14:textId="51D27AC1" w:rsidR="009848FB" w:rsidRPr="00CF78C2" w:rsidRDefault="00E34059" w:rsidP="009848FB">
      <w:pPr>
        <w:pStyle w:val="Heading1"/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6.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Bàn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làm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ấm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dụng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cụ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37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độ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</w:p>
    <w:p w14:paraId="75694AD9" w14:textId="12F214E1" w:rsidR="009848FB" w:rsidRPr="00CF78C2" w:rsidRDefault="009848FB" w:rsidP="009848FB">
      <w:pPr>
        <w:pStyle w:val="Heading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6.1.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 xml:space="preserve">Bàn làm ấm dụng cụ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 xml:space="preserve">37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 xml:space="preserve">độ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>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05"/>
      </w:tblGrid>
      <w:tr w:rsidR="00CF78C2" w:rsidRPr="00CF78C2" w14:paraId="7DA5493D" w14:textId="77777777" w:rsidTr="00CF78C2">
        <w:trPr>
          <w:tblHeader/>
        </w:trPr>
        <w:tc>
          <w:tcPr>
            <w:tcW w:w="144" w:type="dxa"/>
            <w:vAlign w:val="center"/>
          </w:tcPr>
          <w:p w14:paraId="0CE948E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0080" w:type="dxa"/>
            <w:vAlign w:val="center"/>
          </w:tcPr>
          <w:p w14:paraId="6C9DD29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YÊU CẦU</w:t>
            </w:r>
          </w:p>
        </w:tc>
      </w:tr>
      <w:tr w:rsidR="00CF78C2" w:rsidRPr="00CF78C2" w14:paraId="451F39A4" w14:textId="77777777" w:rsidTr="009707CA">
        <w:tc>
          <w:tcPr>
            <w:tcW w:w="144" w:type="dxa"/>
            <w:vAlign w:val="center"/>
          </w:tcPr>
          <w:p w14:paraId="48F7AD8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0080" w:type="dxa"/>
            <w:vAlign w:val="center"/>
          </w:tcPr>
          <w:p w14:paraId="60CA1F4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CHUNG</w:t>
            </w:r>
          </w:p>
        </w:tc>
      </w:tr>
      <w:tr w:rsidR="00CF78C2" w:rsidRPr="00CF78C2" w14:paraId="6239863B" w14:textId="77777777" w:rsidTr="009707CA">
        <w:tc>
          <w:tcPr>
            <w:tcW w:w="144" w:type="dxa"/>
            <w:vAlign w:val="center"/>
          </w:tcPr>
          <w:p w14:paraId="59F327A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60456B7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về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100%</w:t>
            </w:r>
          </w:p>
        </w:tc>
      </w:tr>
      <w:tr w:rsidR="00CF78C2" w:rsidRPr="00CF78C2" w14:paraId="0C69B184" w14:textId="77777777" w:rsidTr="009707CA">
        <w:tc>
          <w:tcPr>
            <w:tcW w:w="144" w:type="dxa"/>
            <w:vAlign w:val="center"/>
          </w:tcPr>
          <w:p w14:paraId="53DF6DE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3D8758E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13485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9001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3A978791" w14:textId="77777777" w:rsidTr="009707CA">
        <w:tc>
          <w:tcPr>
            <w:tcW w:w="144" w:type="dxa"/>
            <w:vAlign w:val="center"/>
          </w:tcPr>
          <w:p w14:paraId="4DCBDF8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214A4DC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 Nam</w:t>
            </w:r>
          </w:p>
        </w:tc>
      </w:tr>
      <w:tr w:rsidR="00CF78C2" w:rsidRPr="00CF78C2" w14:paraId="4E01CA06" w14:textId="77777777" w:rsidTr="009707CA">
        <w:tc>
          <w:tcPr>
            <w:tcW w:w="144" w:type="dxa"/>
            <w:vAlign w:val="center"/>
          </w:tcPr>
          <w:p w14:paraId="6238943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2F9A502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1C531B56" w14:textId="77777777" w:rsidTr="009707CA">
        <w:tc>
          <w:tcPr>
            <w:tcW w:w="144" w:type="dxa"/>
            <w:vAlign w:val="center"/>
          </w:tcPr>
          <w:p w14:paraId="35B02A9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25D9CB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20°C</w:t>
            </w:r>
          </w:p>
        </w:tc>
      </w:tr>
      <w:tr w:rsidR="00CF78C2" w:rsidRPr="00CF78C2" w14:paraId="0C56EAF9" w14:textId="77777777" w:rsidTr="009707CA">
        <w:tc>
          <w:tcPr>
            <w:tcW w:w="144" w:type="dxa"/>
            <w:vAlign w:val="center"/>
          </w:tcPr>
          <w:p w14:paraId="3B4C84D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18FFFD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ẩm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60%</w:t>
            </w:r>
          </w:p>
        </w:tc>
      </w:tr>
      <w:tr w:rsidR="00CF78C2" w:rsidRPr="00CF78C2" w14:paraId="1858F2B6" w14:textId="77777777" w:rsidTr="009707CA">
        <w:tc>
          <w:tcPr>
            <w:tcW w:w="144" w:type="dxa"/>
            <w:vAlign w:val="center"/>
          </w:tcPr>
          <w:p w14:paraId="7D80FC5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585D8F8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xứ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thuộc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thuộc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nhóm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G7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Âu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EU</w:t>
            </w:r>
          </w:p>
        </w:tc>
      </w:tr>
      <w:tr w:rsidR="00CF78C2" w:rsidRPr="00CF78C2" w14:paraId="0D91CE7D" w14:textId="77777777" w:rsidTr="009707CA">
        <w:tc>
          <w:tcPr>
            <w:tcW w:w="144" w:type="dxa"/>
            <w:vAlign w:val="center"/>
          </w:tcPr>
          <w:p w14:paraId="2763E57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080" w:type="dxa"/>
            <w:vAlign w:val="center"/>
          </w:tcPr>
          <w:p w14:paraId="3E66ECA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CẤU HÌNH</w:t>
            </w:r>
          </w:p>
        </w:tc>
      </w:tr>
      <w:tr w:rsidR="00CF78C2" w:rsidRPr="00CF78C2" w14:paraId="0B45D163" w14:textId="77777777" w:rsidTr="009707CA">
        <w:tc>
          <w:tcPr>
            <w:tcW w:w="144" w:type="dxa"/>
            <w:vAlign w:val="center"/>
          </w:tcPr>
          <w:p w14:paraId="2DAB42A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E284E0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ấm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37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C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64CF97F6" w14:textId="77777777" w:rsidTr="009707CA">
        <w:tc>
          <w:tcPr>
            <w:tcW w:w="144" w:type="dxa"/>
            <w:vAlign w:val="center"/>
          </w:tcPr>
          <w:p w14:paraId="107E85F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60E5A3F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ấm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xe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đẩy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3DE8B140" w14:textId="77777777" w:rsidTr="009707CA">
        <w:tc>
          <w:tcPr>
            <w:tcW w:w="144" w:type="dxa"/>
            <w:vAlign w:val="center"/>
          </w:tcPr>
          <w:p w14:paraId="0B05ADC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73E89D5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cắm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7F2FD387" w14:textId="77777777" w:rsidTr="009707CA">
        <w:tc>
          <w:tcPr>
            <w:tcW w:w="144" w:type="dxa"/>
            <w:vAlign w:val="center"/>
          </w:tcPr>
          <w:p w14:paraId="22E4C95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3E0C76A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Tài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1D4BC802" w14:textId="77777777" w:rsidTr="009707CA">
        <w:tc>
          <w:tcPr>
            <w:tcW w:w="144" w:type="dxa"/>
            <w:vAlign w:val="center"/>
          </w:tcPr>
          <w:p w14:paraId="68D2E87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080" w:type="dxa"/>
            <w:vAlign w:val="center"/>
          </w:tcPr>
          <w:p w14:paraId="7E2CF1F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CHỈ TIÊU KỸ THUẬT</w:t>
            </w:r>
          </w:p>
        </w:tc>
      </w:tr>
      <w:tr w:rsidR="00CF78C2" w:rsidRPr="00CF78C2" w14:paraId="6F85E13B" w14:textId="77777777" w:rsidTr="009707CA">
        <w:tc>
          <w:tcPr>
            <w:tcW w:w="144" w:type="dxa"/>
            <w:vAlign w:val="center"/>
          </w:tcPr>
          <w:p w14:paraId="7F44B39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9AA90E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chọc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hút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trứng</w:t>
            </w:r>
            <w:proofErr w:type="spellEnd"/>
          </w:p>
        </w:tc>
      </w:tr>
      <w:tr w:rsidR="00CF78C2" w:rsidRPr="00CF78C2" w14:paraId="261FF726" w14:textId="77777777" w:rsidTr="009707CA">
        <w:tc>
          <w:tcPr>
            <w:tcW w:w="144" w:type="dxa"/>
            <w:vAlign w:val="center"/>
          </w:tcPr>
          <w:p w14:paraId="7E1E832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39B412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nhôm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gỉ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185EC78A" w14:textId="77777777" w:rsidTr="009707CA">
        <w:tc>
          <w:tcPr>
            <w:tcW w:w="144" w:type="dxa"/>
            <w:vAlign w:val="center"/>
          </w:tcPr>
          <w:p w14:paraId="33592F4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F7721F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1AE66D8" w14:textId="77777777" w:rsidTr="009707CA">
        <w:tc>
          <w:tcPr>
            <w:tcW w:w="144" w:type="dxa"/>
            <w:vAlign w:val="center"/>
          </w:tcPr>
          <w:p w14:paraId="0719C5A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2BFC32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kéo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31C9147A" w14:textId="77777777" w:rsidTr="009707CA">
        <w:tc>
          <w:tcPr>
            <w:tcW w:w="144" w:type="dxa"/>
            <w:vAlign w:val="center"/>
          </w:tcPr>
          <w:p w14:paraId="6AAC1E5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816124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kéo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ấm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3126094B" w14:textId="77777777" w:rsidTr="009707CA">
        <w:tc>
          <w:tcPr>
            <w:tcW w:w="144" w:type="dxa"/>
            <w:vAlign w:val="center"/>
          </w:tcPr>
          <w:p w14:paraId="0A23538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84744C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660mm x 580mm</w:t>
            </w:r>
          </w:p>
        </w:tc>
      </w:tr>
      <w:tr w:rsidR="00CF78C2" w:rsidRPr="00CF78C2" w14:paraId="2C8E9142" w14:textId="77777777" w:rsidTr="009707CA">
        <w:tc>
          <w:tcPr>
            <w:tcW w:w="144" w:type="dxa"/>
            <w:vAlign w:val="center"/>
          </w:tcPr>
          <w:p w14:paraId="1B3F3FE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483BA4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4 bánh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xe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2 bánh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xe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khóa</w:t>
            </w:r>
            <w:proofErr w:type="spellEnd"/>
          </w:p>
        </w:tc>
      </w:tr>
      <w:tr w:rsidR="00CF78C2" w:rsidRPr="00CF78C2" w14:paraId="7566189F" w14:textId="77777777" w:rsidTr="009707CA">
        <w:tc>
          <w:tcPr>
            <w:tcW w:w="144" w:type="dxa"/>
            <w:vAlign w:val="center"/>
          </w:tcPr>
          <w:p w14:paraId="74676BC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0080" w:type="dxa"/>
            <w:vAlign w:val="center"/>
          </w:tcPr>
          <w:p w14:paraId="3E9F03E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KHÁC</w:t>
            </w:r>
          </w:p>
        </w:tc>
      </w:tr>
      <w:tr w:rsidR="00CF78C2" w:rsidRPr="00CF78C2" w14:paraId="6F1CCA38" w14:textId="77777777" w:rsidTr="009707CA">
        <w:tc>
          <w:tcPr>
            <w:tcW w:w="144" w:type="dxa"/>
            <w:vAlign w:val="center"/>
          </w:tcPr>
          <w:p w14:paraId="68CB8C3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63CDF42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</w:tc>
      </w:tr>
      <w:tr w:rsidR="00CF78C2" w:rsidRPr="00CF78C2" w14:paraId="1BEF4401" w14:textId="77777777" w:rsidTr="009707CA">
        <w:tc>
          <w:tcPr>
            <w:tcW w:w="144" w:type="dxa"/>
            <w:vAlign w:val="center"/>
          </w:tcPr>
          <w:p w14:paraId="3E86B3D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50AD1AF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Định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0BDC1560" w14:textId="77777777" w:rsidTr="009707CA">
        <w:tc>
          <w:tcPr>
            <w:tcW w:w="144" w:type="dxa"/>
            <w:vAlign w:val="center"/>
          </w:tcPr>
          <w:p w14:paraId="4510938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27F8B8F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Đào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735705EF" w14:textId="77777777" w:rsidTr="009707CA">
        <w:tc>
          <w:tcPr>
            <w:tcW w:w="144" w:type="dxa"/>
            <w:vAlign w:val="center"/>
          </w:tcPr>
          <w:p w14:paraId="152CC83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72098C4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miễn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46044D00" w14:textId="77777777" w:rsidTr="009707CA">
        <w:tc>
          <w:tcPr>
            <w:tcW w:w="144" w:type="dxa"/>
            <w:vAlign w:val="center"/>
          </w:tcPr>
          <w:p w14:paraId="6C8B9E2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0080" w:type="dxa"/>
            <w:vAlign w:val="center"/>
          </w:tcPr>
          <w:p w14:paraId="433E3F0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2287A9ED" w14:textId="77777777" w:rsidTr="009707CA">
        <w:tc>
          <w:tcPr>
            <w:tcW w:w="144" w:type="dxa"/>
            <w:vAlign w:val="center"/>
          </w:tcPr>
          <w:p w14:paraId="2E0ADCF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71CB625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model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8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0346526C" w14:textId="77777777" w:rsidTr="009707CA">
        <w:tc>
          <w:tcPr>
            <w:tcW w:w="144" w:type="dxa"/>
            <w:vAlign w:val="center"/>
          </w:tcPr>
          <w:p w14:paraId="498E9D2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080" w:type="dxa"/>
            <w:vAlign w:val="center"/>
          </w:tcPr>
          <w:p w14:paraId="7F30840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CNTT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nếu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512A0F1D" w14:textId="49D473F2" w:rsidR="009848FB" w:rsidRPr="00CF78C2" w:rsidRDefault="009848F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1EB5964E" w14:textId="460F6A13" w:rsidR="009848FB" w:rsidRPr="00CF78C2" w:rsidRDefault="00E34059" w:rsidP="00CF78C2">
      <w:pPr>
        <w:pStyle w:val="Heading1"/>
        <w:spacing w:before="0" w:line="240" w:lineRule="auto"/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7.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Tủ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lạnh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bảo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quản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sinh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phẩm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Tủ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lạnh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chuyên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bảo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quản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môi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trường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2A7DAC6F" w14:textId="0F3C427F" w:rsidR="009848FB" w:rsidRPr="00CF78C2" w:rsidRDefault="009848FB" w:rsidP="00CF78C2">
      <w:pPr>
        <w:pStyle w:val="Heading2"/>
        <w:spacing w:before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7.1.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 xml:space="preserve">Tủ lạnh bảo quản </w:t>
      </w:r>
      <w:proofErr w:type="spellStart"/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>sinh</w:t>
      </w:r>
      <w:proofErr w:type="spellEnd"/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 xml:space="preserve">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>phẩm (Tủ lạnh chuyên bảo quản môi trường)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7"/>
        <w:gridCol w:w="8168"/>
      </w:tblGrid>
      <w:tr w:rsidR="00CF78C2" w:rsidRPr="00CF78C2" w14:paraId="1FC2C4A8" w14:textId="77777777" w:rsidTr="009707CA">
        <w:tc>
          <w:tcPr>
            <w:tcW w:w="708" w:type="dxa"/>
            <w:vAlign w:val="center"/>
          </w:tcPr>
          <w:p w14:paraId="6CB9623F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8393" w:type="dxa"/>
            <w:vAlign w:val="center"/>
          </w:tcPr>
          <w:p w14:paraId="1EFB0A31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YÊU CẦU</w:t>
            </w:r>
          </w:p>
        </w:tc>
      </w:tr>
      <w:tr w:rsidR="00CF78C2" w:rsidRPr="00CF78C2" w14:paraId="36E0D540" w14:textId="77777777" w:rsidTr="009707CA">
        <w:tc>
          <w:tcPr>
            <w:tcW w:w="708" w:type="dxa"/>
            <w:vAlign w:val="center"/>
          </w:tcPr>
          <w:p w14:paraId="0DFF261E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8393" w:type="dxa"/>
            <w:vAlign w:val="center"/>
          </w:tcPr>
          <w:p w14:paraId="10661283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CHUNG</w:t>
            </w:r>
          </w:p>
        </w:tc>
      </w:tr>
      <w:tr w:rsidR="00CF78C2" w:rsidRPr="00CF78C2" w14:paraId="0DCCD460" w14:textId="77777777" w:rsidTr="009707CA">
        <w:tc>
          <w:tcPr>
            <w:tcW w:w="708" w:type="dxa"/>
            <w:vAlign w:val="center"/>
          </w:tcPr>
          <w:p w14:paraId="6A61D1C9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93" w:type="dxa"/>
            <w:vAlign w:val="center"/>
          </w:tcPr>
          <w:p w14:paraId="45BA0E8B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về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100%</w:t>
            </w:r>
          </w:p>
        </w:tc>
      </w:tr>
      <w:tr w:rsidR="00CF78C2" w:rsidRPr="00CF78C2" w14:paraId="313D4CAC" w14:textId="77777777" w:rsidTr="009707CA">
        <w:tc>
          <w:tcPr>
            <w:tcW w:w="708" w:type="dxa"/>
            <w:vAlign w:val="center"/>
          </w:tcPr>
          <w:p w14:paraId="05FC0D3E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3" w:type="dxa"/>
            <w:vAlign w:val="center"/>
          </w:tcPr>
          <w:p w14:paraId="3194B700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13485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9001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505EB5B2" w14:textId="77777777" w:rsidTr="009707CA">
        <w:tc>
          <w:tcPr>
            <w:tcW w:w="708" w:type="dxa"/>
            <w:vAlign w:val="center"/>
          </w:tcPr>
          <w:p w14:paraId="17B33BE0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393" w:type="dxa"/>
            <w:vAlign w:val="center"/>
          </w:tcPr>
          <w:p w14:paraId="520CCE99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 Nam</w:t>
            </w:r>
          </w:p>
        </w:tc>
      </w:tr>
      <w:tr w:rsidR="00CF78C2" w:rsidRPr="00CF78C2" w14:paraId="4F9C3068" w14:textId="77777777" w:rsidTr="009707CA">
        <w:tc>
          <w:tcPr>
            <w:tcW w:w="708" w:type="dxa"/>
            <w:vAlign w:val="center"/>
          </w:tcPr>
          <w:p w14:paraId="5C6D6001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393" w:type="dxa"/>
            <w:vAlign w:val="center"/>
          </w:tcPr>
          <w:p w14:paraId="6B08E73E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045759D7" w14:textId="77777777" w:rsidTr="009707CA">
        <w:tc>
          <w:tcPr>
            <w:tcW w:w="708" w:type="dxa"/>
            <w:vAlign w:val="center"/>
          </w:tcPr>
          <w:p w14:paraId="35F9DB6D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3" w:type="dxa"/>
            <w:vAlign w:val="center"/>
          </w:tcPr>
          <w:p w14:paraId="4D63AFAD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20°C</w:t>
            </w:r>
          </w:p>
        </w:tc>
      </w:tr>
      <w:tr w:rsidR="00CF78C2" w:rsidRPr="00CF78C2" w14:paraId="5C9C1C71" w14:textId="77777777" w:rsidTr="009707CA">
        <w:tc>
          <w:tcPr>
            <w:tcW w:w="708" w:type="dxa"/>
            <w:vAlign w:val="center"/>
          </w:tcPr>
          <w:p w14:paraId="261E465A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3" w:type="dxa"/>
            <w:vAlign w:val="center"/>
          </w:tcPr>
          <w:p w14:paraId="727DBBD7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ẩm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60%</w:t>
            </w:r>
          </w:p>
        </w:tc>
      </w:tr>
      <w:tr w:rsidR="00CF78C2" w:rsidRPr="00CF78C2" w14:paraId="3C601EAC" w14:textId="77777777" w:rsidTr="009707CA">
        <w:tc>
          <w:tcPr>
            <w:tcW w:w="708" w:type="dxa"/>
            <w:vAlign w:val="center"/>
          </w:tcPr>
          <w:p w14:paraId="6BFC0645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393" w:type="dxa"/>
            <w:vAlign w:val="center"/>
          </w:tcPr>
          <w:p w14:paraId="3E89827F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xứ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thuộc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thuộc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nhóm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G7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Liên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Âu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EU</w:t>
            </w:r>
          </w:p>
        </w:tc>
      </w:tr>
      <w:tr w:rsidR="00CF78C2" w:rsidRPr="00CF78C2" w14:paraId="57B25EC8" w14:textId="77777777" w:rsidTr="009707CA">
        <w:tc>
          <w:tcPr>
            <w:tcW w:w="708" w:type="dxa"/>
            <w:vAlign w:val="center"/>
          </w:tcPr>
          <w:p w14:paraId="4E8592D6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8393" w:type="dxa"/>
            <w:vAlign w:val="center"/>
          </w:tcPr>
          <w:p w14:paraId="755EFA39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CẤU HÌNH</w:t>
            </w:r>
          </w:p>
        </w:tc>
      </w:tr>
      <w:tr w:rsidR="00CF78C2" w:rsidRPr="00CF78C2" w14:paraId="37BDE95F" w14:textId="77777777" w:rsidTr="009707CA">
        <w:tc>
          <w:tcPr>
            <w:tcW w:w="708" w:type="dxa"/>
            <w:vAlign w:val="center"/>
          </w:tcPr>
          <w:p w14:paraId="70EB0515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3" w:type="dxa"/>
            <w:vAlign w:val="center"/>
          </w:tcPr>
          <w:p w14:paraId="032EDC16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lạnh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phẩm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lạnh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chuyên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)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27DA4791" w14:textId="77777777" w:rsidTr="009707CA">
        <w:tc>
          <w:tcPr>
            <w:tcW w:w="708" w:type="dxa"/>
            <w:vAlign w:val="center"/>
          </w:tcPr>
          <w:p w14:paraId="0BAEAFE4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93" w:type="dxa"/>
            <w:vAlign w:val="center"/>
          </w:tcPr>
          <w:p w14:paraId="479E8828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lạnh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phẩm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5EA5C8FF" w14:textId="77777777" w:rsidTr="009707CA">
        <w:tc>
          <w:tcPr>
            <w:tcW w:w="708" w:type="dxa"/>
            <w:vAlign w:val="center"/>
          </w:tcPr>
          <w:p w14:paraId="7BF841C4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3" w:type="dxa"/>
            <w:vAlign w:val="center"/>
          </w:tcPr>
          <w:p w14:paraId="7DFFEFF7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23264A72" w14:textId="77777777" w:rsidTr="009707CA">
        <w:tc>
          <w:tcPr>
            <w:tcW w:w="708" w:type="dxa"/>
            <w:vAlign w:val="center"/>
          </w:tcPr>
          <w:p w14:paraId="191CB8A1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393" w:type="dxa"/>
            <w:vAlign w:val="center"/>
          </w:tcPr>
          <w:p w14:paraId="7DE3B1BB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Tài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106B45A8" w14:textId="77777777" w:rsidTr="009707CA">
        <w:tc>
          <w:tcPr>
            <w:tcW w:w="708" w:type="dxa"/>
            <w:vAlign w:val="center"/>
          </w:tcPr>
          <w:p w14:paraId="0F02C677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8393" w:type="dxa"/>
            <w:vAlign w:val="center"/>
          </w:tcPr>
          <w:p w14:paraId="78848EE8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CHỈ TIÊU KỸ THUẬT</w:t>
            </w:r>
          </w:p>
        </w:tc>
      </w:tr>
      <w:tr w:rsidR="00CF78C2" w:rsidRPr="00CF78C2" w14:paraId="4492318B" w14:textId="77777777" w:rsidTr="009707CA">
        <w:tc>
          <w:tcPr>
            <w:tcW w:w="708" w:type="dxa"/>
            <w:vAlign w:val="center"/>
          </w:tcPr>
          <w:p w14:paraId="7E5BFCBE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3" w:type="dxa"/>
            <w:vAlign w:val="center"/>
          </w:tcPr>
          <w:p w14:paraId="29FC0680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cửa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cửa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đơn</w:t>
            </w:r>
            <w:proofErr w:type="spellEnd"/>
          </w:p>
        </w:tc>
      </w:tr>
      <w:tr w:rsidR="00CF78C2" w:rsidRPr="00CF78C2" w14:paraId="721D3652" w14:textId="77777777" w:rsidTr="009707CA">
        <w:tc>
          <w:tcPr>
            <w:tcW w:w="708" w:type="dxa"/>
            <w:vAlign w:val="center"/>
          </w:tcPr>
          <w:p w14:paraId="3783818E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3" w:type="dxa"/>
            <w:vAlign w:val="center"/>
          </w:tcPr>
          <w:p w14:paraId="4B0DF92E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tủ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đứng</w:t>
            </w:r>
            <w:proofErr w:type="spellEnd"/>
          </w:p>
        </w:tc>
      </w:tr>
      <w:tr w:rsidR="00CF78C2" w:rsidRPr="00CF78C2" w14:paraId="7446DCB9" w14:textId="77777777" w:rsidTr="009707CA">
        <w:tc>
          <w:tcPr>
            <w:tcW w:w="708" w:type="dxa"/>
            <w:vAlign w:val="center"/>
          </w:tcPr>
          <w:p w14:paraId="65B9D51C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3" w:type="dxa"/>
            <w:vAlign w:val="center"/>
          </w:tcPr>
          <w:p w14:paraId="25316D9D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LED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7F741DF7" w14:textId="77777777" w:rsidTr="009707CA">
        <w:tc>
          <w:tcPr>
            <w:tcW w:w="708" w:type="dxa"/>
            <w:vAlign w:val="center"/>
          </w:tcPr>
          <w:p w14:paraId="5D8EAA5A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3" w:type="dxa"/>
            <w:vAlign w:val="center"/>
          </w:tcPr>
          <w:p w14:paraId="452A365B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03432A48" w14:textId="77777777" w:rsidTr="009707CA">
        <w:tc>
          <w:tcPr>
            <w:tcW w:w="708" w:type="dxa"/>
            <w:vAlign w:val="center"/>
          </w:tcPr>
          <w:p w14:paraId="24AE95ED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3" w:type="dxa"/>
            <w:vAlign w:val="center"/>
          </w:tcPr>
          <w:p w14:paraId="58BA6F0D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Phương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lạnh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cưỡng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bức</w:t>
            </w:r>
            <w:proofErr w:type="spellEnd"/>
          </w:p>
        </w:tc>
      </w:tr>
      <w:tr w:rsidR="00CF78C2" w:rsidRPr="00CF78C2" w14:paraId="72763D69" w14:textId="77777777" w:rsidTr="009707CA">
        <w:tc>
          <w:tcPr>
            <w:tcW w:w="708" w:type="dxa"/>
            <w:vAlign w:val="center"/>
          </w:tcPr>
          <w:p w14:paraId="42B9B67E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3" w:type="dxa"/>
            <w:vAlign w:val="center"/>
          </w:tcPr>
          <w:p w14:paraId="699ACB4D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</w:p>
        </w:tc>
      </w:tr>
      <w:tr w:rsidR="00CF78C2" w:rsidRPr="00CF78C2" w14:paraId="61F48183" w14:textId="77777777" w:rsidTr="009707CA">
        <w:tc>
          <w:tcPr>
            <w:tcW w:w="708" w:type="dxa"/>
            <w:vAlign w:val="center"/>
          </w:tcPr>
          <w:p w14:paraId="3D1EC953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3" w:type="dxa"/>
            <w:vAlign w:val="center"/>
          </w:tcPr>
          <w:p w14:paraId="611E4972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lạnh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HC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HFC + HFO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601CBCE8" w14:textId="77777777" w:rsidTr="009707CA">
        <w:tc>
          <w:tcPr>
            <w:tcW w:w="708" w:type="dxa"/>
            <w:vAlign w:val="center"/>
          </w:tcPr>
          <w:p w14:paraId="7C197C64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3" w:type="dxa"/>
            <w:vAlign w:val="center"/>
          </w:tcPr>
          <w:p w14:paraId="78C6078E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bọt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polyurethane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1B24183B" w14:textId="77777777" w:rsidTr="009707CA">
        <w:tc>
          <w:tcPr>
            <w:tcW w:w="708" w:type="dxa"/>
            <w:vAlign w:val="center"/>
          </w:tcPr>
          <w:p w14:paraId="498806E4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3" w:type="dxa"/>
            <w:vAlign w:val="center"/>
          </w:tcPr>
          <w:p w14:paraId="027D4747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Dung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610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lít</w:t>
            </w:r>
            <w:proofErr w:type="spellEnd"/>
          </w:p>
        </w:tc>
      </w:tr>
      <w:tr w:rsidR="00CF78C2" w:rsidRPr="00CF78C2" w14:paraId="5D074C13" w14:textId="77777777" w:rsidTr="009707CA">
        <w:tc>
          <w:tcPr>
            <w:tcW w:w="708" w:type="dxa"/>
            <w:vAlign w:val="center"/>
          </w:tcPr>
          <w:p w14:paraId="52C25412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3" w:type="dxa"/>
            <w:vAlign w:val="center"/>
          </w:tcPr>
          <w:p w14:paraId="04200FB5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cài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2°C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8°C</w:t>
            </w:r>
          </w:p>
        </w:tc>
      </w:tr>
      <w:tr w:rsidR="00CF78C2" w:rsidRPr="00CF78C2" w14:paraId="7E1122A4" w14:textId="77777777" w:rsidTr="009707CA">
        <w:tc>
          <w:tcPr>
            <w:tcW w:w="708" w:type="dxa"/>
            <w:vAlign w:val="center"/>
          </w:tcPr>
          <w:p w14:paraId="7BFE4D04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3" w:type="dxa"/>
            <w:vAlign w:val="center"/>
          </w:tcPr>
          <w:p w14:paraId="65DD83AB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Cảnh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lỗi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cửa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cửa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đóng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2EE47013" w14:textId="77777777" w:rsidTr="009707CA">
        <w:tc>
          <w:tcPr>
            <w:tcW w:w="708" w:type="dxa"/>
            <w:vAlign w:val="center"/>
          </w:tcPr>
          <w:p w14:paraId="726AE084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3" w:type="dxa"/>
            <w:vAlign w:val="center"/>
          </w:tcPr>
          <w:p w14:paraId="09341A5F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cổng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USB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RS232C / RS485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Ethernet (LAN)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38C2B3AA" w14:textId="77777777" w:rsidTr="009707CA">
        <w:tc>
          <w:tcPr>
            <w:tcW w:w="708" w:type="dxa"/>
            <w:vAlign w:val="center"/>
          </w:tcPr>
          <w:p w14:paraId="0CAC6046" w14:textId="77777777" w:rsidR="00CF78C2" w:rsidRPr="00CF78C2" w:rsidRDefault="00CF78C2" w:rsidP="009707CA">
            <w:pPr>
              <w:spacing w:before="20"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IV</w:t>
            </w:r>
          </w:p>
        </w:tc>
        <w:tc>
          <w:tcPr>
            <w:tcW w:w="8393" w:type="dxa"/>
            <w:vAlign w:val="center"/>
          </w:tcPr>
          <w:p w14:paraId="4BF608F6" w14:textId="77777777" w:rsidR="00CF78C2" w:rsidRPr="00CF78C2" w:rsidRDefault="00CF78C2" w:rsidP="009707CA">
            <w:pPr>
              <w:spacing w:before="20"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KHÁC</w:t>
            </w:r>
          </w:p>
        </w:tc>
      </w:tr>
      <w:tr w:rsidR="00CF78C2" w:rsidRPr="00CF78C2" w14:paraId="376C46FE" w14:textId="77777777" w:rsidTr="009707CA">
        <w:tc>
          <w:tcPr>
            <w:tcW w:w="708" w:type="dxa"/>
            <w:vAlign w:val="center"/>
          </w:tcPr>
          <w:p w14:paraId="2073429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93" w:type="dxa"/>
            <w:vAlign w:val="center"/>
          </w:tcPr>
          <w:p w14:paraId="00CF9AA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</w:tc>
      </w:tr>
      <w:tr w:rsidR="00CF78C2" w:rsidRPr="00CF78C2" w14:paraId="0D915ACE" w14:textId="77777777" w:rsidTr="009707CA">
        <w:tc>
          <w:tcPr>
            <w:tcW w:w="708" w:type="dxa"/>
            <w:vAlign w:val="center"/>
          </w:tcPr>
          <w:p w14:paraId="4FEC47B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3" w:type="dxa"/>
            <w:vAlign w:val="center"/>
          </w:tcPr>
          <w:p w14:paraId="3687A9F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Định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333A4ECD" w14:textId="77777777" w:rsidTr="009707CA">
        <w:tc>
          <w:tcPr>
            <w:tcW w:w="708" w:type="dxa"/>
            <w:vAlign w:val="center"/>
          </w:tcPr>
          <w:p w14:paraId="1C55490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393" w:type="dxa"/>
            <w:vAlign w:val="center"/>
          </w:tcPr>
          <w:p w14:paraId="0EDF9A9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Đào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46016A2C" w14:textId="77777777" w:rsidTr="009707CA">
        <w:tc>
          <w:tcPr>
            <w:tcW w:w="708" w:type="dxa"/>
            <w:vAlign w:val="center"/>
          </w:tcPr>
          <w:p w14:paraId="5EEDCDE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393" w:type="dxa"/>
            <w:vAlign w:val="center"/>
          </w:tcPr>
          <w:p w14:paraId="6402444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miễn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FFAC801" w14:textId="77777777" w:rsidTr="009707CA">
        <w:tc>
          <w:tcPr>
            <w:tcW w:w="708" w:type="dxa"/>
            <w:vAlign w:val="center"/>
          </w:tcPr>
          <w:p w14:paraId="3F52FDC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393" w:type="dxa"/>
            <w:vAlign w:val="center"/>
          </w:tcPr>
          <w:p w14:paraId="6DDF061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2E4E39D5" w14:textId="77777777" w:rsidTr="009707CA">
        <w:tc>
          <w:tcPr>
            <w:tcW w:w="708" w:type="dxa"/>
            <w:vAlign w:val="center"/>
          </w:tcPr>
          <w:p w14:paraId="72D781D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393" w:type="dxa"/>
            <w:vAlign w:val="center"/>
          </w:tcPr>
          <w:p w14:paraId="509CE6C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model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8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7670D7B6" w14:textId="3289FDF6" w:rsidR="009848FB" w:rsidRPr="00CF78C2" w:rsidRDefault="009848F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3C6973A0" w14:textId="539E17CF" w:rsidR="009848FB" w:rsidRPr="00CF78C2" w:rsidRDefault="00E34059" w:rsidP="009848FB">
      <w:pPr>
        <w:pStyle w:val="Heading1"/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8.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Máy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ly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tâm</w:t>
      </w:r>
    </w:p>
    <w:p w14:paraId="03024923" w14:textId="559E99A9" w:rsidR="009848FB" w:rsidRPr="00CF78C2" w:rsidRDefault="009848FB" w:rsidP="009848FB">
      <w:pPr>
        <w:pStyle w:val="Heading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8.1.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 xml:space="preserve">Máy </w:t>
      </w:r>
      <w:proofErr w:type="spellStart"/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>ly</w:t>
      </w:r>
      <w:proofErr w:type="spellEnd"/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 xml:space="preserve">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>tâm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05"/>
      </w:tblGrid>
      <w:tr w:rsidR="00CF78C2" w:rsidRPr="00CF78C2" w14:paraId="04C03877" w14:textId="77777777" w:rsidTr="00CF78C2">
        <w:trPr>
          <w:tblHeader/>
        </w:trPr>
        <w:tc>
          <w:tcPr>
            <w:tcW w:w="144" w:type="dxa"/>
            <w:vAlign w:val="center"/>
          </w:tcPr>
          <w:p w14:paraId="69DCE30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0080" w:type="dxa"/>
            <w:vAlign w:val="center"/>
          </w:tcPr>
          <w:p w14:paraId="59FE1D8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YÊU CẦU</w:t>
            </w:r>
          </w:p>
        </w:tc>
      </w:tr>
      <w:tr w:rsidR="00CF78C2" w:rsidRPr="00CF78C2" w14:paraId="6E843352" w14:textId="77777777" w:rsidTr="009707CA">
        <w:tc>
          <w:tcPr>
            <w:tcW w:w="144" w:type="dxa"/>
            <w:vAlign w:val="center"/>
          </w:tcPr>
          <w:p w14:paraId="5D42CDF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0080" w:type="dxa"/>
            <w:vAlign w:val="center"/>
          </w:tcPr>
          <w:p w14:paraId="66E4B1C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CHUNG</w:t>
            </w:r>
          </w:p>
        </w:tc>
      </w:tr>
      <w:tr w:rsidR="00CF78C2" w:rsidRPr="00CF78C2" w14:paraId="4D7951B4" w14:textId="77777777" w:rsidTr="009707CA">
        <w:tc>
          <w:tcPr>
            <w:tcW w:w="144" w:type="dxa"/>
            <w:vAlign w:val="center"/>
          </w:tcPr>
          <w:p w14:paraId="60B1B47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1C64435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về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100%</w:t>
            </w:r>
          </w:p>
        </w:tc>
      </w:tr>
      <w:tr w:rsidR="00CF78C2" w:rsidRPr="00CF78C2" w14:paraId="4F291389" w14:textId="77777777" w:rsidTr="009707CA">
        <w:tc>
          <w:tcPr>
            <w:tcW w:w="144" w:type="dxa"/>
            <w:vAlign w:val="center"/>
          </w:tcPr>
          <w:p w14:paraId="4240371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348E38E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13485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9001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0460DD1E" w14:textId="77777777" w:rsidTr="009707CA">
        <w:tc>
          <w:tcPr>
            <w:tcW w:w="144" w:type="dxa"/>
            <w:vAlign w:val="center"/>
          </w:tcPr>
          <w:p w14:paraId="75DF5C0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14D9D8D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 Nam</w:t>
            </w:r>
          </w:p>
        </w:tc>
      </w:tr>
      <w:tr w:rsidR="00CF78C2" w:rsidRPr="00CF78C2" w14:paraId="2F2EBE66" w14:textId="77777777" w:rsidTr="009707CA">
        <w:tc>
          <w:tcPr>
            <w:tcW w:w="144" w:type="dxa"/>
            <w:vAlign w:val="center"/>
          </w:tcPr>
          <w:p w14:paraId="130F8B0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5655A88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38084C54" w14:textId="77777777" w:rsidTr="009707CA">
        <w:tc>
          <w:tcPr>
            <w:tcW w:w="144" w:type="dxa"/>
            <w:vAlign w:val="center"/>
          </w:tcPr>
          <w:p w14:paraId="2F4B1ED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FEB7C3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20°C</w:t>
            </w:r>
          </w:p>
        </w:tc>
      </w:tr>
      <w:tr w:rsidR="00CF78C2" w:rsidRPr="00CF78C2" w14:paraId="515E616F" w14:textId="77777777" w:rsidTr="009707CA">
        <w:tc>
          <w:tcPr>
            <w:tcW w:w="144" w:type="dxa"/>
            <w:vAlign w:val="center"/>
          </w:tcPr>
          <w:p w14:paraId="3164F4F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916F91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ẩm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60%</w:t>
            </w:r>
          </w:p>
        </w:tc>
      </w:tr>
      <w:tr w:rsidR="00CF78C2" w:rsidRPr="00CF78C2" w14:paraId="1133AE72" w14:textId="77777777" w:rsidTr="009707CA">
        <w:tc>
          <w:tcPr>
            <w:tcW w:w="144" w:type="dxa"/>
            <w:vAlign w:val="center"/>
          </w:tcPr>
          <w:p w14:paraId="2CCCD21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48A586D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xứ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thuộc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thuộc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nhóm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G7</w:t>
            </w:r>
          </w:p>
        </w:tc>
      </w:tr>
      <w:tr w:rsidR="00CF78C2" w:rsidRPr="00CF78C2" w14:paraId="606F40BB" w14:textId="77777777" w:rsidTr="009707CA">
        <w:tc>
          <w:tcPr>
            <w:tcW w:w="144" w:type="dxa"/>
            <w:vAlign w:val="center"/>
          </w:tcPr>
          <w:p w14:paraId="06B7FCF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080" w:type="dxa"/>
            <w:vAlign w:val="center"/>
          </w:tcPr>
          <w:p w14:paraId="5B6F85D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CẤU HÌNH</w:t>
            </w:r>
          </w:p>
        </w:tc>
      </w:tr>
      <w:tr w:rsidR="00CF78C2" w:rsidRPr="00CF78C2" w14:paraId="7D779283" w14:textId="77777777" w:rsidTr="009707CA">
        <w:tc>
          <w:tcPr>
            <w:tcW w:w="144" w:type="dxa"/>
            <w:vAlign w:val="center"/>
          </w:tcPr>
          <w:p w14:paraId="271330C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643433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tâm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26A9FB05" w14:textId="77777777" w:rsidTr="009707CA">
        <w:tc>
          <w:tcPr>
            <w:tcW w:w="144" w:type="dxa"/>
            <w:vAlign w:val="center"/>
          </w:tcPr>
          <w:p w14:paraId="6F3CA87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0518E23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li tâm: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4E03BBA0" w14:textId="77777777" w:rsidTr="009707CA">
        <w:tc>
          <w:tcPr>
            <w:tcW w:w="144" w:type="dxa"/>
            <w:vAlign w:val="center"/>
          </w:tcPr>
          <w:p w14:paraId="620FAF6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0EC8F24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Rotor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ngang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78E60510" w14:textId="77777777" w:rsidTr="009707CA">
        <w:tc>
          <w:tcPr>
            <w:tcW w:w="144" w:type="dxa"/>
            <w:vAlign w:val="center"/>
          </w:tcPr>
          <w:p w14:paraId="0041D28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7837348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adapter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tube 15ml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nhọn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167BE8FC" w14:textId="77777777" w:rsidTr="009707CA">
        <w:tc>
          <w:tcPr>
            <w:tcW w:w="144" w:type="dxa"/>
            <w:vAlign w:val="center"/>
          </w:tcPr>
          <w:p w14:paraId="2B5D3B1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32AF9F3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Giỏ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2BF9C807" w14:textId="77777777" w:rsidTr="009707CA">
        <w:tc>
          <w:tcPr>
            <w:tcW w:w="144" w:type="dxa"/>
            <w:vAlign w:val="center"/>
          </w:tcPr>
          <w:p w14:paraId="2AA5C38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344A931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Tài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6521E3F2" w14:textId="77777777" w:rsidTr="009707CA">
        <w:tc>
          <w:tcPr>
            <w:tcW w:w="144" w:type="dxa"/>
            <w:vAlign w:val="center"/>
          </w:tcPr>
          <w:p w14:paraId="287B72E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080" w:type="dxa"/>
            <w:vAlign w:val="center"/>
          </w:tcPr>
          <w:p w14:paraId="22F326B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CHỈ TIÊU KỸ THUẬT</w:t>
            </w:r>
          </w:p>
        </w:tc>
      </w:tr>
      <w:tr w:rsidR="00CF78C2" w:rsidRPr="00CF78C2" w14:paraId="7250D311" w14:textId="77777777" w:rsidTr="009707CA">
        <w:tc>
          <w:tcPr>
            <w:tcW w:w="144" w:type="dxa"/>
            <w:vAlign w:val="center"/>
          </w:tcPr>
          <w:p w14:paraId="6032991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0283A4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chổi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than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14CC5000" w14:textId="77777777" w:rsidTr="009707CA">
        <w:tc>
          <w:tcPr>
            <w:tcW w:w="144" w:type="dxa"/>
            <w:vAlign w:val="center"/>
          </w:tcPr>
          <w:p w14:paraId="21BE172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48A32D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buồng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li tâm: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gỉ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43C3E8D1" w14:textId="77777777" w:rsidTr="009707CA">
        <w:tc>
          <w:tcPr>
            <w:tcW w:w="144" w:type="dxa"/>
            <w:vAlign w:val="center"/>
          </w:tcPr>
          <w:p w14:paraId="7D25BBD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BA3BE2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</w:p>
        </w:tc>
      </w:tr>
      <w:tr w:rsidR="00CF78C2" w:rsidRPr="00CF78C2" w14:paraId="730CDC7D" w14:textId="77777777" w:rsidTr="009707CA">
        <w:tc>
          <w:tcPr>
            <w:tcW w:w="144" w:type="dxa"/>
            <w:vAlign w:val="center"/>
          </w:tcPr>
          <w:p w14:paraId="4DC7684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5F92BA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Báo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âm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</w:p>
        </w:tc>
      </w:tr>
      <w:tr w:rsidR="00CF78C2" w:rsidRPr="00CF78C2" w14:paraId="0622F4A6" w14:textId="77777777" w:rsidTr="009707CA">
        <w:tc>
          <w:tcPr>
            <w:tcW w:w="144" w:type="dxa"/>
            <w:vAlign w:val="center"/>
          </w:tcPr>
          <w:p w14:paraId="4F73AF6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41CF65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bấm</w:t>
            </w:r>
            <w:proofErr w:type="spellEnd"/>
          </w:p>
        </w:tc>
      </w:tr>
      <w:tr w:rsidR="00CF78C2" w:rsidRPr="00CF78C2" w14:paraId="146772FE" w14:textId="77777777" w:rsidTr="009707CA">
        <w:tc>
          <w:tcPr>
            <w:tcW w:w="144" w:type="dxa"/>
            <w:vAlign w:val="center"/>
          </w:tcPr>
          <w:p w14:paraId="061028A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4F41F7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LED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LCD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7495AE0F" w14:textId="77777777" w:rsidTr="009707CA">
        <w:tc>
          <w:tcPr>
            <w:tcW w:w="144" w:type="dxa"/>
            <w:vAlign w:val="center"/>
          </w:tcPr>
          <w:p w14:paraId="5FB3498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C19607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quay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(RPM): ≥ 6000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phút</w:t>
            </w:r>
            <w:proofErr w:type="spellEnd"/>
          </w:p>
        </w:tc>
      </w:tr>
      <w:tr w:rsidR="00CF78C2" w:rsidRPr="00CF78C2" w14:paraId="508C25EA" w14:textId="77777777" w:rsidTr="009707CA">
        <w:tc>
          <w:tcPr>
            <w:tcW w:w="144" w:type="dxa"/>
            <w:vAlign w:val="center"/>
          </w:tcPr>
          <w:p w14:paraId="2D435B9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C1D066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quay: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500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6000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phút</w:t>
            </w:r>
            <w:proofErr w:type="spellEnd"/>
          </w:p>
        </w:tc>
      </w:tr>
      <w:tr w:rsidR="00CF78C2" w:rsidRPr="00CF78C2" w14:paraId="4956688A" w14:textId="77777777" w:rsidTr="009707CA">
        <w:tc>
          <w:tcPr>
            <w:tcW w:w="144" w:type="dxa"/>
            <w:vAlign w:val="center"/>
          </w:tcPr>
          <w:p w14:paraId="2B97633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9C518D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Lực li tâm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4000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xg</w:t>
            </w:r>
            <w:proofErr w:type="spellEnd"/>
          </w:p>
        </w:tc>
      </w:tr>
      <w:tr w:rsidR="00CF78C2" w:rsidRPr="00CF78C2" w14:paraId="1D92F5BC" w14:textId="77777777" w:rsidTr="009707CA">
        <w:tc>
          <w:tcPr>
            <w:tcW w:w="144" w:type="dxa"/>
            <w:vAlign w:val="center"/>
          </w:tcPr>
          <w:p w14:paraId="12F542B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60D0C0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tâm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x ≥ 100 ml</w:t>
            </w:r>
          </w:p>
        </w:tc>
      </w:tr>
      <w:tr w:rsidR="00CF78C2" w:rsidRPr="00CF78C2" w14:paraId="16BB9816" w14:textId="77777777" w:rsidTr="009707CA">
        <w:tc>
          <w:tcPr>
            <w:tcW w:w="144" w:type="dxa"/>
            <w:vAlign w:val="center"/>
          </w:tcPr>
          <w:p w14:paraId="29E9DF9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C32DFA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Rotor</w:t>
            </w:r>
          </w:p>
        </w:tc>
      </w:tr>
      <w:tr w:rsidR="00CF78C2" w:rsidRPr="00CF78C2" w14:paraId="722245CE" w14:textId="77777777" w:rsidTr="009707CA">
        <w:tc>
          <w:tcPr>
            <w:tcW w:w="144" w:type="dxa"/>
            <w:vAlign w:val="center"/>
          </w:tcPr>
          <w:p w14:paraId="35C64C3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0080" w:type="dxa"/>
            <w:vAlign w:val="center"/>
          </w:tcPr>
          <w:p w14:paraId="1367047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KHÁC</w:t>
            </w:r>
          </w:p>
        </w:tc>
      </w:tr>
      <w:tr w:rsidR="00CF78C2" w:rsidRPr="00CF78C2" w14:paraId="38D2B40E" w14:textId="77777777" w:rsidTr="009707CA">
        <w:tc>
          <w:tcPr>
            <w:tcW w:w="144" w:type="dxa"/>
            <w:vAlign w:val="center"/>
          </w:tcPr>
          <w:p w14:paraId="27DCD91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5E81E8F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</w:tc>
      </w:tr>
      <w:tr w:rsidR="00CF78C2" w:rsidRPr="00CF78C2" w14:paraId="325E6443" w14:textId="77777777" w:rsidTr="009707CA">
        <w:tc>
          <w:tcPr>
            <w:tcW w:w="144" w:type="dxa"/>
            <w:vAlign w:val="center"/>
          </w:tcPr>
          <w:p w14:paraId="065247A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0080" w:type="dxa"/>
            <w:vAlign w:val="center"/>
          </w:tcPr>
          <w:p w14:paraId="1D932E2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Định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40052980" w14:textId="77777777" w:rsidTr="009707CA">
        <w:tc>
          <w:tcPr>
            <w:tcW w:w="144" w:type="dxa"/>
            <w:vAlign w:val="center"/>
          </w:tcPr>
          <w:p w14:paraId="6A392CD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2E7B01E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Đào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628948B7" w14:textId="77777777" w:rsidTr="009707CA">
        <w:tc>
          <w:tcPr>
            <w:tcW w:w="144" w:type="dxa"/>
            <w:vAlign w:val="center"/>
          </w:tcPr>
          <w:p w14:paraId="2115F5E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6286A58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miễn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3EA05DE2" w14:textId="77777777" w:rsidTr="009707CA">
        <w:tc>
          <w:tcPr>
            <w:tcW w:w="144" w:type="dxa"/>
            <w:vAlign w:val="center"/>
          </w:tcPr>
          <w:p w14:paraId="47B78D6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67B8FBC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22B3C518" w14:textId="77777777" w:rsidTr="009707CA">
        <w:tc>
          <w:tcPr>
            <w:tcW w:w="144" w:type="dxa"/>
            <w:vAlign w:val="center"/>
          </w:tcPr>
          <w:p w14:paraId="293E775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5C757FC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model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8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72E09437" w14:textId="4CAC1870" w:rsidR="009848FB" w:rsidRPr="00CF78C2" w:rsidRDefault="009848F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28511559" w14:textId="401DA74F" w:rsidR="009848FB" w:rsidRPr="00CF78C2" w:rsidRDefault="00E34059" w:rsidP="009848FB">
      <w:pPr>
        <w:pStyle w:val="Heading1"/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9.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Máy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đo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SpO2</w:t>
      </w:r>
    </w:p>
    <w:p w14:paraId="3FE7FFCF" w14:textId="1A81BE42" w:rsidR="009848FB" w:rsidRPr="00CF78C2" w:rsidRDefault="009848FB" w:rsidP="009848FB">
      <w:pPr>
        <w:pStyle w:val="Heading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9.1.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 xml:space="preserve">Máy đo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>SpO2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05"/>
      </w:tblGrid>
      <w:tr w:rsidR="00CF78C2" w:rsidRPr="00CF78C2" w14:paraId="7A7B339F" w14:textId="77777777" w:rsidTr="00CF78C2">
        <w:trPr>
          <w:tblHeader/>
        </w:trPr>
        <w:tc>
          <w:tcPr>
            <w:tcW w:w="144" w:type="dxa"/>
            <w:vAlign w:val="center"/>
          </w:tcPr>
          <w:p w14:paraId="69197CD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0080" w:type="dxa"/>
            <w:vAlign w:val="center"/>
          </w:tcPr>
          <w:p w14:paraId="11D6DA2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YÊU CẦU</w:t>
            </w:r>
          </w:p>
        </w:tc>
      </w:tr>
      <w:tr w:rsidR="00CF78C2" w:rsidRPr="00CF78C2" w14:paraId="36A6C254" w14:textId="77777777" w:rsidTr="009707CA">
        <w:tc>
          <w:tcPr>
            <w:tcW w:w="144" w:type="dxa"/>
            <w:vAlign w:val="center"/>
          </w:tcPr>
          <w:p w14:paraId="637862D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0080" w:type="dxa"/>
            <w:vAlign w:val="center"/>
          </w:tcPr>
          <w:p w14:paraId="1C7459D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CHUNG</w:t>
            </w:r>
          </w:p>
        </w:tc>
      </w:tr>
      <w:tr w:rsidR="00CF78C2" w:rsidRPr="00CF78C2" w14:paraId="136900DA" w14:textId="77777777" w:rsidTr="009707CA">
        <w:tc>
          <w:tcPr>
            <w:tcW w:w="144" w:type="dxa"/>
            <w:vAlign w:val="center"/>
          </w:tcPr>
          <w:p w14:paraId="3679DFB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7C88491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về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100%</w:t>
            </w:r>
          </w:p>
        </w:tc>
      </w:tr>
      <w:tr w:rsidR="00CF78C2" w:rsidRPr="00CF78C2" w14:paraId="7EBC0C6C" w14:textId="77777777" w:rsidTr="009707CA">
        <w:tc>
          <w:tcPr>
            <w:tcW w:w="144" w:type="dxa"/>
            <w:vAlign w:val="center"/>
          </w:tcPr>
          <w:p w14:paraId="3E526AA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7AD2A97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13485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9001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403F0508" w14:textId="77777777" w:rsidTr="009707CA">
        <w:tc>
          <w:tcPr>
            <w:tcW w:w="144" w:type="dxa"/>
            <w:vAlign w:val="center"/>
          </w:tcPr>
          <w:p w14:paraId="0F35957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15B4481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 Nam</w:t>
            </w:r>
          </w:p>
        </w:tc>
      </w:tr>
      <w:tr w:rsidR="00CF78C2" w:rsidRPr="00CF78C2" w14:paraId="669C2886" w14:textId="77777777" w:rsidTr="009707CA">
        <w:tc>
          <w:tcPr>
            <w:tcW w:w="144" w:type="dxa"/>
            <w:vAlign w:val="center"/>
          </w:tcPr>
          <w:p w14:paraId="4CB0D9D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37A240C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41FDEBB2" w14:textId="77777777" w:rsidTr="009707CA">
        <w:tc>
          <w:tcPr>
            <w:tcW w:w="144" w:type="dxa"/>
            <w:vAlign w:val="center"/>
          </w:tcPr>
          <w:p w14:paraId="0FCB7DC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CA5717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20°C</w:t>
            </w:r>
          </w:p>
        </w:tc>
      </w:tr>
      <w:tr w:rsidR="00CF78C2" w:rsidRPr="00CF78C2" w14:paraId="29E7B40F" w14:textId="77777777" w:rsidTr="009707CA">
        <w:tc>
          <w:tcPr>
            <w:tcW w:w="144" w:type="dxa"/>
            <w:vAlign w:val="center"/>
          </w:tcPr>
          <w:p w14:paraId="4547D7D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0312F1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ẩm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60%</w:t>
            </w:r>
          </w:p>
        </w:tc>
      </w:tr>
      <w:tr w:rsidR="00CF78C2" w:rsidRPr="00CF78C2" w14:paraId="01B7025A" w14:textId="77777777" w:rsidTr="009707CA">
        <w:tc>
          <w:tcPr>
            <w:tcW w:w="144" w:type="dxa"/>
            <w:vAlign w:val="center"/>
          </w:tcPr>
          <w:p w14:paraId="38F37A4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080" w:type="dxa"/>
            <w:vAlign w:val="center"/>
          </w:tcPr>
          <w:p w14:paraId="6FA756B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CẤU HÌNH</w:t>
            </w:r>
          </w:p>
        </w:tc>
      </w:tr>
      <w:tr w:rsidR="00CF78C2" w:rsidRPr="00CF78C2" w14:paraId="77615725" w14:textId="77777777" w:rsidTr="009707CA">
        <w:tc>
          <w:tcPr>
            <w:tcW w:w="144" w:type="dxa"/>
            <w:vAlign w:val="center"/>
          </w:tcPr>
          <w:p w14:paraId="64E1F60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BA7973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SpO2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24066927" w14:textId="77777777" w:rsidTr="009707CA">
        <w:tc>
          <w:tcPr>
            <w:tcW w:w="144" w:type="dxa"/>
            <w:vAlign w:val="center"/>
          </w:tcPr>
          <w:p w14:paraId="6C5926C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3332196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68259524" w14:textId="77777777" w:rsidTr="009707CA">
        <w:tc>
          <w:tcPr>
            <w:tcW w:w="144" w:type="dxa"/>
            <w:vAlign w:val="center"/>
          </w:tcPr>
          <w:p w14:paraId="24FCCEF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119DA73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Cảm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SpO2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người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lớn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trẻ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trẻ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2BF282DE" w14:textId="77777777" w:rsidTr="009707CA">
        <w:tc>
          <w:tcPr>
            <w:tcW w:w="144" w:type="dxa"/>
            <w:vAlign w:val="center"/>
          </w:tcPr>
          <w:p w14:paraId="04D778F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5947A0D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Dây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cổng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người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lớn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trẻ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trẻ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5555A050" w14:textId="77777777" w:rsidTr="009707CA">
        <w:tc>
          <w:tcPr>
            <w:tcW w:w="144" w:type="dxa"/>
            <w:vAlign w:val="center"/>
          </w:tcPr>
          <w:p w14:paraId="119356E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5C7A27C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người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lớn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49532FB1" w14:textId="77777777" w:rsidTr="009707CA">
        <w:tc>
          <w:tcPr>
            <w:tcW w:w="144" w:type="dxa"/>
            <w:vAlign w:val="center"/>
          </w:tcPr>
          <w:p w14:paraId="50F409C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3D282D0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trẻ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35350949" w14:textId="77777777" w:rsidTr="009707CA">
        <w:tc>
          <w:tcPr>
            <w:tcW w:w="144" w:type="dxa"/>
            <w:vAlign w:val="center"/>
          </w:tcPr>
          <w:p w14:paraId="1759793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5E8BD34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Pin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7A8D28C0" w14:textId="77777777" w:rsidTr="009707CA">
        <w:tc>
          <w:tcPr>
            <w:tcW w:w="144" w:type="dxa"/>
            <w:vAlign w:val="center"/>
          </w:tcPr>
          <w:p w14:paraId="4EB1FBB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080" w:type="dxa"/>
            <w:vAlign w:val="center"/>
          </w:tcPr>
          <w:p w14:paraId="1D12EFF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Tài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2F61036F" w14:textId="77777777" w:rsidTr="009707CA">
        <w:tc>
          <w:tcPr>
            <w:tcW w:w="144" w:type="dxa"/>
            <w:vAlign w:val="center"/>
          </w:tcPr>
          <w:p w14:paraId="1461534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080" w:type="dxa"/>
            <w:vAlign w:val="center"/>
          </w:tcPr>
          <w:p w14:paraId="74C4724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CHỈ TIÊU KỸ THUẬT</w:t>
            </w:r>
          </w:p>
        </w:tc>
      </w:tr>
      <w:tr w:rsidR="00CF78C2" w:rsidRPr="00CF78C2" w14:paraId="1EB360C6" w14:textId="77777777" w:rsidTr="009707CA">
        <w:tc>
          <w:tcPr>
            <w:tcW w:w="144" w:type="dxa"/>
            <w:vAlign w:val="center"/>
          </w:tcPr>
          <w:p w14:paraId="37CD73B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5FDC3A3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6786462E" w14:textId="77777777" w:rsidTr="009707CA">
        <w:tc>
          <w:tcPr>
            <w:tcW w:w="144" w:type="dxa"/>
            <w:vAlign w:val="center"/>
          </w:tcPr>
          <w:p w14:paraId="6294564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FBE030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</w:p>
        </w:tc>
      </w:tr>
      <w:tr w:rsidR="00CF78C2" w:rsidRPr="00CF78C2" w14:paraId="1E3D9289" w14:textId="77777777" w:rsidTr="009707CA">
        <w:tc>
          <w:tcPr>
            <w:tcW w:w="144" w:type="dxa"/>
            <w:vAlign w:val="center"/>
          </w:tcPr>
          <w:p w14:paraId="253F46A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78541E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pin: Lithium Ion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3D68B2FB" w14:textId="77777777" w:rsidTr="009707CA">
        <w:tc>
          <w:tcPr>
            <w:tcW w:w="144" w:type="dxa"/>
            <w:vAlign w:val="center"/>
          </w:tcPr>
          <w:p w14:paraId="3B2B48E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06992D3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SpO2:</w:t>
            </w:r>
          </w:p>
        </w:tc>
      </w:tr>
      <w:tr w:rsidR="00CF78C2" w:rsidRPr="00CF78C2" w14:paraId="56AA22BE" w14:textId="77777777" w:rsidTr="009707CA">
        <w:tc>
          <w:tcPr>
            <w:tcW w:w="144" w:type="dxa"/>
            <w:vAlign w:val="center"/>
          </w:tcPr>
          <w:p w14:paraId="74A727C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BAD693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Phạm vi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≤ 1 - 100%</w:t>
            </w:r>
          </w:p>
        </w:tc>
      </w:tr>
      <w:tr w:rsidR="00CF78C2" w:rsidRPr="00CF78C2" w14:paraId="045D7525" w14:textId="77777777" w:rsidTr="009707CA">
        <w:tc>
          <w:tcPr>
            <w:tcW w:w="144" w:type="dxa"/>
            <w:vAlign w:val="center"/>
          </w:tcPr>
          <w:p w14:paraId="5803C2F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35B65C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Người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lớn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Trẻ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em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14C26301" w14:textId="77777777" w:rsidTr="009707CA">
        <w:tc>
          <w:tcPr>
            <w:tcW w:w="144" w:type="dxa"/>
            <w:vAlign w:val="center"/>
          </w:tcPr>
          <w:p w14:paraId="1063AFB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B5987F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Dãy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≤ 70 - 100%</w:t>
            </w:r>
          </w:p>
        </w:tc>
      </w:tr>
      <w:tr w:rsidR="00CF78C2" w:rsidRPr="00CF78C2" w14:paraId="5116C1C6" w14:textId="77777777" w:rsidTr="009707CA">
        <w:tc>
          <w:tcPr>
            <w:tcW w:w="144" w:type="dxa"/>
            <w:vAlign w:val="center"/>
          </w:tcPr>
          <w:p w14:paraId="005CE76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725D2D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± ≤ 2%</w:t>
            </w:r>
          </w:p>
        </w:tc>
      </w:tr>
      <w:tr w:rsidR="00CF78C2" w:rsidRPr="00CF78C2" w14:paraId="2D0B64B5" w14:textId="77777777" w:rsidTr="009707CA">
        <w:tc>
          <w:tcPr>
            <w:tcW w:w="144" w:type="dxa"/>
            <w:vAlign w:val="center"/>
          </w:tcPr>
          <w:p w14:paraId="7114A33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FC6147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Trẻ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42C1C9B2" w14:textId="77777777" w:rsidTr="009707CA">
        <w:tc>
          <w:tcPr>
            <w:tcW w:w="144" w:type="dxa"/>
            <w:vAlign w:val="center"/>
          </w:tcPr>
          <w:p w14:paraId="292340E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87EC7B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Dãy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≤ 70 - 100%</w:t>
            </w:r>
          </w:p>
        </w:tc>
      </w:tr>
      <w:tr w:rsidR="00CF78C2" w:rsidRPr="00CF78C2" w14:paraId="69D43F88" w14:textId="77777777" w:rsidTr="009707CA">
        <w:tc>
          <w:tcPr>
            <w:tcW w:w="144" w:type="dxa"/>
            <w:vAlign w:val="center"/>
          </w:tcPr>
          <w:p w14:paraId="1F638D4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930A26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± ≤ 3%</w:t>
            </w:r>
          </w:p>
        </w:tc>
      </w:tr>
      <w:tr w:rsidR="00CF78C2" w:rsidRPr="00CF78C2" w14:paraId="633B1D2F" w14:textId="77777777" w:rsidTr="009707CA">
        <w:tc>
          <w:tcPr>
            <w:tcW w:w="144" w:type="dxa"/>
            <w:vAlign w:val="center"/>
          </w:tcPr>
          <w:p w14:paraId="0E9641F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56E4AD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Nhịp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10E8E3B4" w14:textId="77777777" w:rsidTr="009707CA">
        <w:tc>
          <w:tcPr>
            <w:tcW w:w="144" w:type="dxa"/>
            <w:vAlign w:val="center"/>
          </w:tcPr>
          <w:p w14:paraId="6DDB7B8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81FA42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Dãy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nhịp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20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250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nhịp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phút</w:t>
            </w:r>
            <w:proofErr w:type="spellEnd"/>
          </w:p>
        </w:tc>
      </w:tr>
      <w:tr w:rsidR="00CF78C2" w:rsidRPr="00CF78C2" w14:paraId="4DF81F9C" w14:textId="77777777" w:rsidTr="009707CA">
        <w:tc>
          <w:tcPr>
            <w:tcW w:w="144" w:type="dxa"/>
            <w:vAlign w:val="center"/>
          </w:tcPr>
          <w:p w14:paraId="5174361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24B4DE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nhịp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:</w:t>
            </w:r>
            <w:proofErr w:type="gram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± ≤ 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nhịp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phút</w:t>
            </w:r>
            <w:proofErr w:type="spellEnd"/>
          </w:p>
        </w:tc>
      </w:tr>
      <w:tr w:rsidR="00CF78C2" w:rsidRPr="00CF78C2" w14:paraId="082DB3CC" w14:textId="77777777" w:rsidTr="009707CA">
        <w:tc>
          <w:tcPr>
            <w:tcW w:w="144" w:type="dxa"/>
            <w:vAlign w:val="center"/>
          </w:tcPr>
          <w:p w14:paraId="42E1803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0080" w:type="dxa"/>
            <w:vAlign w:val="center"/>
          </w:tcPr>
          <w:p w14:paraId="6000579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KHÁC</w:t>
            </w:r>
          </w:p>
        </w:tc>
      </w:tr>
      <w:tr w:rsidR="00CF78C2" w:rsidRPr="00CF78C2" w14:paraId="20B4C3EB" w14:textId="77777777" w:rsidTr="009707CA">
        <w:tc>
          <w:tcPr>
            <w:tcW w:w="144" w:type="dxa"/>
            <w:vAlign w:val="center"/>
          </w:tcPr>
          <w:p w14:paraId="5C574E7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1C69C4E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</w:tc>
      </w:tr>
      <w:tr w:rsidR="00CF78C2" w:rsidRPr="00CF78C2" w14:paraId="2C5C8C89" w14:textId="77777777" w:rsidTr="009707CA">
        <w:tc>
          <w:tcPr>
            <w:tcW w:w="144" w:type="dxa"/>
            <w:vAlign w:val="center"/>
          </w:tcPr>
          <w:p w14:paraId="51CCBF9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36DF376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Định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54C8EFC8" w14:textId="77777777" w:rsidTr="009707CA">
        <w:tc>
          <w:tcPr>
            <w:tcW w:w="144" w:type="dxa"/>
            <w:vAlign w:val="center"/>
          </w:tcPr>
          <w:p w14:paraId="758826C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0343A2C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Đào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7AACA075" w14:textId="77777777" w:rsidTr="009707CA">
        <w:tc>
          <w:tcPr>
            <w:tcW w:w="144" w:type="dxa"/>
            <w:vAlign w:val="center"/>
          </w:tcPr>
          <w:p w14:paraId="3BA3A1A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0F7E486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miễn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033A61A3" w14:textId="77777777" w:rsidTr="009707CA">
        <w:tc>
          <w:tcPr>
            <w:tcW w:w="144" w:type="dxa"/>
            <w:vAlign w:val="center"/>
          </w:tcPr>
          <w:p w14:paraId="4B94B12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225DCAD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70AB014" w14:textId="77777777" w:rsidTr="009707CA">
        <w:tc>
          <w:tcPr>
            <w:tcW w:w="144" w:type="dxa"/>
            <w:vAlign w:val="center"/>
          </w:tcPr>
          <w:p w14:paraId="71C0560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7AB1EE2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model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8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01326FC6" w14:textId="11FD79EE" w:rsidR="009848FB" w:rsidRPr="00CF78C2" w:rsidRDefault="009848F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34C000D5" w14:textId="02A179DB" w:rsidR="009848FB" w:rsidRPr="00CF78C2" w:rsidRDefault="00E34059" w:rsidP="00CF78C2">
      <w:pPr>
        <w:pStyle w:val="Heading1"/>
        <w:spacing w:before="0" w:line="240" w:lineRule="auto"/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10.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Máy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chọc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hút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trứng</w:t>
      </w:r>
      <w:proofErr w:type="spellEnd"/>
    </w:p>
    <w:p w14:paraId="436F9FED" w14:textId="696088D4" w:rsidR="009848FB" w:rsidRPr="00CF78C2" w:rsidRDefault="009848FB" w:rsidP="00CF78C2">
      <w:pPr>
        <w:pStyle w:val="Heading2"/>
        <w:spacing w:before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10.1.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>Máy chọc hút trứng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05"/>
      </w:tblGrid>
      <w:tr w:rsidR="00CF78C2" w:rsidRPr="00CF78C2" w14:paraId="0ACAF13C" w14:textId="77777777" w:rsidTr="009707CA">
        <w:tc>
          <w:tcPr>
            <w:tcW w:w="144" w:type="dxa"/>
            <w:vAlign w:val="center"/>
          </w:tcPr>
          <w:p w14:paraId="7352BAA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0080" w:type="dxa"/>
            <w:vAlign w:val="center"/>
          </w:tcPr>
          <w:p w14:paraId="47CFD27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YÊU CẦU</w:t>
            </w:r>
          </w:p>
        </w:tc>
      </w:tr>
      <w:tr w:rsidR="00CF78C2" w:rsidRPr="00CF78C2" w14:paraId="23D8C884" w14:textId="77777777" w:rsidTr="009707CA">
        <w:tc>
          <w:tcPr>
            <w:tcW w:w="144" w:type="dxa"/>
            <w:vAlign w:val="center"/>
          </w:tcPr>
          <w:p w14:paraId="26954CE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0080" w:type="dxa"/>
            <w:vAlign w:val="center"/>
          </w:tcPr>
          <w:p w14:paraId="48B35BE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CHUNG</w:t>
            </w:r>
          </w:p>
        </w:tc>
      </w:tr>
      <w:tr w:rsidR="00CF78C2" w:rsidRPr="00CF78C2" w14:paraId="6EBAFA90" w14:textId="77777777" w:rsidTr="009707CA">
        <w:tc>
          <w:tcPr>
            <w:tcW w:w="144" w:type="dxa"/>
            <w:vAlign w:val="center"/>
          </w:tcPr>
          <w:p w14:paraId="4E913A8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347E5CC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về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100%</w:t>
            </w:r>
          </w:p>
        </w:tc>
      </w:tr>
      <w:tr w:rsidR="00CF78C2" w:rsidRPr="00CF78C2" w14:paraId="4D8B0906" w14:textId="77777777" w:rsidTr="009707CA">
        <w:tc>
          <w:tcPr>
            <w:tcW w:w="144" w:type="dxa"/>
            <w:vAlign w:val="center"/>
          </w:tcPr>
          <w:p w14:paraId="162B5B3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18569B2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13485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9001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40395656" w14:textId="77777777" w:rsidTr="009707CA">
        <w:tc>
          <w:tcPr>
            <w:tcW w:w="144" w:type="dxa"/>
            <w:vAlign w:val="center"/>
          </w:tcPr>
          <w:p w14:paraId="69E60D8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39A313B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 Nam</w:t>
            </w:r>
          </w:p>
        </w:tc>
      </w:tr>
      <w:tr w:rsidR="00CF78C2" w:rsidRPr="00CF78C2" w14:paraId="3EEE120B" w14:textId="77777777" w:rsidTr="009707CA">
        <w:tc>
          <w:tcPr>
            <w:tcW w:w="144" w:type="dxa"/>
            <w:vAlign w:val="center"/>
          </w:tcPr>
          <w:p w14:paraId="72B1F3C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2FE352D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5257C9B9" w14:textId="77777777" w:rsidTr="009707CA">
        <w:tc>
          <w:tcPr>
            <w:tcW w:w="144" w:type="dxa"/>
            <w:vAlign w:val="center"/>
          </w:tcPr>
          <w:p w14:paraId="4E37073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01C8CF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20°C</w:t>
            </w:r>
          </w:p>
        </w:tc>
      </w:tr>
      <w:tr w:rsidR="00CF78C2" w:rsidRPr="00CF78C2" w14:paraId="51021265" w14:textId="77777777" w:rsidTr="009707CA">
        <w:tc>
          <w:tcPr>
            <w:tcW w:w="144" w:type="dxa"/>
            <w:vAlign w:val="center"/>
          </w:tcPr>
          <w:p w14:paraId="0CE2A5B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DFAFE7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ẩm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60%</w:t>
            </w:r>
          </w:p>
        </w:tc>
      </w:tr>
      <w:tr w:rsidR="00CF78C2" w:rsidRPr="00CF78C2" w14:paraId="7DED82F9" w14:textId="77777777" w:rsidTr="009707CA">
        <w:tc>
          <w:tcPr>
            <w:tcW w:w="144" w:type="dxa"/>
            <w:vAlign w:val="center"/>
          </w:tcPr>
          <w:p w14:paraId="578898D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2E5B418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xứ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thuộc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thuộc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nhóm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G7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Âu</w:t>
            </w:r>
            <w:proofErr w:type="spellEnd"/>
          </w:p>
        </w:tc>
      </w:tr>
      <w:tr w:rsidR="00CF78C2" w:rsidRPr="00CF78C2" w14:paraId="23742616" w14:textId="77777777" w:rsidTr="009707CA">
        <w:tc>
          <w:tcPr>
            <w:tcW w:w="144" w:type="dxa"/>
            <w:vAlign w:val="center"/>
          </w:tcPr>
          <w:p w14:paraId="1BC68DB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080" w:type="dxa"/>
            <w:vAlign w:val="center"/>
          </w:tcPr>
          <w:p w14:paraId="2B3821C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CẤU HÌNH</w:t>
            </w:r>
          </w:p>
        </w:tc>
      </w:tr>
      <w:tr w:rsidR="00CF78C2" w:rsidRPr="00CF78C2" w14:paraId="223D26A1" w14:textId="77777777" w:rsidTr="009707CA">
        <w:tc>
          <w:tcPr>
            <w:tcW w:w="144" w:type="dxa"/>
            <w:vAlign w:val="center"/>
          </w:tcPr>
          <w:p w14:paraId="39E5D13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4097FFC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chọc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hút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trứng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7D885E6B" w14:textId="77777777" w:rsidTr="009707CA">
        <w:tc>
          <w:tcPr>
            <w:tcW w:w="144" w:type="dxa"/>
            <w:vAlign w:val="center"/>
          </w:tcPr>
          <w:p w14:paraId="1EFFA91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5106661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chọc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hút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trứng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75CDFEBA" w14:textId="77777777" w:rsidTr="009707CA">
        <w:tc>
          <w:tcPr>
            <w:tcW w:w="144" w:type="dxa"/>
            <w:vAlign w:val="center"/>
          </w:tcPr>
          <w:p w14:paraId="739B20A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2141D67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Bơm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69C336F2" w14:textId="77777777" w:rsidTr="009707CA">
        <w:tc>
          <w:tcPr>
            <w:tcW w:w="144" w:type="dxa"/>
            <w:vAlign w:val="center"/>
          </w:tcPr>
          <w:p w14:paraId="7AB221C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1EC7959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4DFC7A36" w14:textId="77777777" w:rsidTr="009707CA">
        <w:tc>
          <w:tcPr>
            <w:tcW w:w="144" w:type="dxa"/>
            <w:vAlign w:val="center"/>
          </w:tcPr>
          <w:p w14:paraId="011FC16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3A4A431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lọc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03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71D765EF" w14:textId="77777777" w:rsidTr="009707CA">
        <w:tc>
          <w:tcPr>
            <w:tcW w:w="144" w:type="dxa"/>
            <w:vAlign w:val="center"/>
          </w:tcPr>
          <w:p w14:paraId="69E9390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333E232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hút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dây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20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76DBE045" w14:textId="77777777" w:rsidTr="009707CA">
        <w:tc>
          <w:tcPr>
            <w:tcW w:w="144" w:type="dxa"/>
            <w:vAlign w:val="center"/>
          </w:tcPr>
          <w:p w14:paraId="6F6E68B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79B3840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Tài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371B9484" w14:textId="77777777" w:rsidTr="009707CA">
        <w:tc>
          <w:tcPr>
            <w:tcW w:w="144" w:type="dxa"/>
            <w:vAlign w:val="center"/>
          </w:tcPr>
          <w:p w14:paraId="6C37A30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080" w:type="dxa"/>
            <w:vAlign w:val="center"/>
          </w:tcPr>
          <w:p w14:paraId="2D7686B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CHỈ TIÊU KỸ THUẬT</w:t>
            </w:r>
          </w:p>
        </w:tc>
      </w:tr>
      <w:tr w:rsidR="00CF78C2" w:rsidRPr="00CF78C2" w14:paraId="3B7FE2B8" w14:textId="77777777" w:rsidTr="009707CA">
        <w:tc>
          <w:tcPr>
            <w:tcW w:w="144" w:type="dxa"/>
            <w:vAlign w:val="center"/>
          </w:tcPr>
          <w:p w14:paraId="381D6AF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B9D457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chọc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hút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IVF.</w:t>
            </w:r>
          </w:p>
        </w:tc>
      </w:tr>
      <w:tr w:rsidR="00CF78C2" w:rsidRPr="00CF78C2" w14:paraId="25DE4E7C" w14:textId="77777777" w:rsidTr="009707CA">
        <w:tc>
          <w:tcPr>
            <w:tcW w:w="144" w:type="dxa"/>
            <w:vAlign w:val="center"/>
          </w:tcPr>
          <w:p w14:paraId="34296E8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48322E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đồng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hồ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hút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</w:p>
        </w:tc>
      </w:tr>
      <w:tr w:rsidR="00CF78C2" w:rsidRPr="00CF78C2" w14:paraId="10080125" w14:textId="77777777" w:rsidTr="009707CA">
        <w:tc>
          <w:tcPr>
            <w:tcW w:w="144" w:type="dxa"/>
            <w:vAlign w:val="center"/>
          </w:tcPr>
          <w:p w14:paraId="5C75B3B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A7CC7C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chỉnh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tuyệt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50 </w:t>
            </w:r>
            <w:proofErr w:type="gram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mmHg 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proofErr w:type="gram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400 mmHg</w:t>
            </w:r>
          </w:p>
        </w:tc>
      </w:tr>
      <w:tr w:rsidR="00CF78C2" w:rsidRPr="00CF78C2" w14:paraId="24CA1596" w14:textId="77777777" w:rsidTr="009707CA">
        <w:tc>
          <w:tcPr>
            <w:tcW w:w="144" w:type="dxa"/>
            <w:vAlign w:val="center"/>
          </w:tcPr>
          <w:p w14:paraId="1E20AD9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6B0B98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lọc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mềm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nhựa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silicon,…</w:t>
            </w:r>
            <w:proofErr w:type="gram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CF78C2" w:rsidRPr="00CF78C2" w14:paraId="170C8F90" w14:textId="77777777" w:rsidTr="009707CA">
        <w:tc>
          <w:tcPr>
            <w:tcW w:w="144" w:type="dxa"/>
            <w:vAlign w:val="center"/>
          </w:tcPr>
          <w:p w14:paraId="77AACF0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ED5B1A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nhấn</w:t>
            </w:r>
            <w:proofErr w:type="spellEnd"/>
          </w:p>
        </w:tc>
      </w:tr>
      <w:tr w:rsidR="00CF78C2" w:rsidRPr="00CF78C2" w14:paraId="7504AD98" w14:textId="77777777" w:rsidTr="009707CA">
        <w:tc>
          <w:tcPr>
            <w:tcW w:w="144" w:type="dxa"/>
            <w:vAlign w:val="center"/>
          </w:tcPr>
          <w:p w14:paraId="57EC369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0080" w:type="dxa"/>
            <w:vAlign w:val="center"/>
          </w:tcPr>
          <w:p w14:paraId="1BF7304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KHÁC</w:t>
            </w:r>
          </w:p>
        </w:tc>
      </w:tr>
      <w:tr w:rsidR="00CF78C2" w:rsidRPr="00CF78C2" w14:paraId="27281741" w14:textId="77777777" w:rsidTr="009707CA">
        <w:tc>
          <w:tcPr>
            <w:tcW w:w="144" w:type="dxa"/>
            <w:vAlign w:val="center"/>
          </w:tcPr>
          <w:p w14:paraId="4F84A63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2EE876F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</w:tc>
      </w:tr>
      <w:tr w:rsidR="00CF78C2" w:rsidRPr="00CF78C2" w14:paraId="1D1DE8CA" w14:textId="77777777" w:rsidTr="009707CA">
        <w:tc>
          <w:tcPr>
            <w:tcW w:w="144" w:type="dxa"/>
            <w:vAlign w:val="center"/>
          </w:tcPr>
          <w:p w14:paraId="4810DD5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4A07824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Định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054BE6C8" w14:textId="77777777" w:rsidTr="009707CA">
        <w:tc>
          <w:tcPr>
            <w:tcW w:w="144" w:type="dxa"/>
            <w:vAlign w:val="center"/>
          </w:tcPr>
          <w:p w14:paraId="1F783EB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6309AD5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Đào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0D43FC65" w14:textId="77777777" w:rsidTr="009707CA">
        <w:tc>
          <w:tcPr>
            <w:tcW w:w="144" w:type="dxa"/>
            <w:vAlign w:val="center"/>
          </w:tcPr>
          <w:p w14:paraId="4BE14A0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1CE1609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miễn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D5B26A6" w14:textId="77777777" w:rsidTr="009707CA">
        <w:tc>
          <w:tcPr>
            <w:tcW w:w="144" w:type="dxa"/>
            <w:vAlign w:val="center"/>
          </w:tcPr>
          <w:p w14:paraId="0436594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0080" w:type="dxa"/>
            <w:vAlign w:val="center"/>
          </w:tcPr>
          <w:p w14:paraId="340ACCA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307D50F3" w14:textId="77777777" w:rsidTr="009707CA">
        <w:tc>
          <w:tcPr>
            <w:tcW w:w="144" w:type="dxa"/>
            <w:vAlign w:val="center"/>
          </w:tcPr>
          <w:p w14:paraId="4CE6764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80" w:type="dxa"/>
            <w:vAlign w:val="center"/>
          </w:tcPr>
          <w:p w14:paraId="4055A3E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model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8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79D6F786" w14:textId="77777777" w:rsidTr="009707CA">
        <w:tc>
          <w:tcPr>
            <w:tcW w:w="144" w:type="dxa"/>
            <w:vAlign w:val="center"/>
          </w:tcPr>
          <w:p w14:paraId="52973C1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080" w:type="dxa"/>
            <w:vAlign w:val="center"/>
          </w:tcPr>
          <w:p w14:paraId="0EE81E1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trách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CNTT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nếu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443B5EDA" w14:textId="5FD38B51" w:rsidR="009848FB" w:rsidRPr="00CF78C2" w:rsidRDefault="009848F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5E0ECAB3" w14:textId="7D88D647" w:rsidR="009848FB" w:rsidRPr="00CF78C2" w:rsidRDefault="00E34059" w:rsidP="009848FB">
      <w:pPr>
        <w:pStyle w:val="Heading1"/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11.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Máy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đo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nồng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độ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CO2</w:t>
      </w:r>
    </w:p>
    <w:p w14:paraId="6C772737" w14:textId="6C86295E" w:rsidR="009848FB" w:rsidRPr="00CF78C2" w:rsidRDefault="009848FB" w:rsidP="009848FB">
      <w:pPr>
        <w:pStyle w:val="Heading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11.1.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 xml:space="preserve">Máy đo nồng độ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>CO2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05"/>
      </w:tblGrid>
      <w:tr w:rsidR="00CF78C2" w:rsidRPr="00CF78C2" w14:paraId="491298DE" w14:textId="77777777" w:rsidTr="00CF78C2">
        <w:trPr>
          <w:tblHeader/>
        </w:trPr>
        <w:tc>
          <w:tcPr>
            <w:tcW w:w="144" w:type="dxa"/>
            <w:vAlign w:val="center"/>
          </w:tcPr>
          <w:p w14:paraId="3EF420A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0080" w:type="dxa"/>
            <w:vAlign w:val="center"/>
          </w:tcPr>
          <w:p w14:paraId="36968FA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YÊU CẦU</w:t>
            </w:r>
          </w:p>
        </w:tc>
      </w:tr>
      <w:tr w:rsidR="00CF78C2" w:rsidRPr="00CF78C2" w14:paraId="0C1B233B" w14:textId="77777777" w:rsidTr="009707CA">
        <w:tc>
          <w:tcPr>
            <w:tcW w:w="144" w:type="dxa"/>
            <w:vAlign w:val="center"/>
          </w:tcPr>
          <w:p w14:paraId="697F5F4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0080" w:type="dxa"/>
            <w:vAlign w:val="center"/>
          </w:tcPr>
          <w:p w14:paraId="56761BF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CHUNG</w:t>
            </w:r>
          </w:p>
        </w:tc>
      </w:tr>
      <w:tr w:rsidR="00CF78C2" w:rsidRPr="00CF78C2" w14:paraId="287566C8" w14:textId="77777777" w:rsidTr="009707CA">
        <w:tc>
          <w:tcPr>
            <w:tcW w:w="144" w:type="dxa"/>
            <w:vAlign w:val="center"/>
          </w:tcPr>
          <w:p w14:paraId="08233BC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4AB8A3E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về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100%</w:t>
            </w:r>
          </w:p>
        </w:tc>
      </w:tr>
      <w:tr w:rsidR="00CF78C2" w:rsidRPr="00CF78C2" w14:paraId="0F03A763" w14:textId="77777777" w:rsidTr="009707CA">
        <w:tc>
          <w:tcPr>
            <w:tcW w:w="144" w:type="dxa"/>
            <w:vAlign w:val="center"/>
          </w:tcPr>
          <w:p w14:paraId="3AF4DC8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5EBCE0A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13485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9001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1F13348A" w14:textId="77777777" w:rsidTr="009707CA">
        <w:tc>
          <w:tcPr>
            <w:tcW w:w="144" w:type="dxa"/>
            <w:vAlign w:val="center"/>
          </w:tcPr>
          <w:p w14:paraId="1A393B5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20A618D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 Nam</w:t>
            </w:r>
          </w:p>
        </w:tc>
      </w:tr>
      <w:tr w:rsidR="00CF78C2" w:rsidRPr="00CF78C2" w14:paraId="01628904" w14:textId="77777777" w:rsidTr="009707CA">
        <w:tc>
          <w:tcPr>
            <w:tcW w:w="144" w:type="dxa"/>
            <w:vAlign w:val="center"/>
          </w:tcPr>
          <w:p w14:paraId="3ED35C7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080" w:type="dxa"/>
            <w:vAlign w:val="center"/>
          </w:tcPr>
          <w:p w14:paraId="4D8EFBE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CẤU HÌNH</w:t>
            </w:r>
          </w:p>
        </w:tc>
      </w:tr>
      <w:tr w:rsidR="00CF78C2" w:rsidRPr="00CF78C2" w14:paraId="5BEFB85B" w14:textId="77777777" w:rsidTr="009707CA">
        <w:tc>
          <w:tcPr>
            <w:tcW w:w="144" w:type="dxa"/>
            <w:vAlign w:val="center"/>
          </w:tcPr>
          <w:p w14:paraId="3C2F057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2F27E9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nồng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CO2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4A2AE2E5" w14:textId="77777777" w:rsidTr="009707CA">
        <w:tc>
          <w:tcPr>
            <w:tcW w:w="144" w:type="dxa"/>
            <w:vAlign w:val="center"/>
          </w:tcPr>
          <w:p w14:paraId="16804FC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382560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nồng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CO2: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4FADB04C" w14:textId="77777777" w:rsidTr="009707CA">
        <w:tc>
          <w:tcPr>
            <w:tcW w:w="144" w:type="dxa"/>
            <w:vAlign w:val="center"/>
          </w:tcPr>
          <w:p w14:paraId="6A4F464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E48F36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Cảm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CO2: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1E38029B" w14:textId="77777777" w:rsidTr="009707CA">
        <w:tc>
          <w:tcPr>
            <w:tcW w:w="144" w:type="dxa"/>
            <w:vAlign w:val="center"/>
          </w:tcPr>
          <w:p w14:paraId="5551285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585EF3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Pin: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52E3B6D5" w14:textId="77777777" w:rsidTr="009707CA">
        <w:tc>
          <w:tcPr>
            <w:tcW w:w="144" w:type="dxa"/>
            <w:vAlign w:val="center"/>
          </w:tcPr>
          <w:p w14:paraId="65C8A90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E0A797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túi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55BF577F" w14:textId="77777777" w:rsidTr="009707CA">
        <w:tc>
          <w:tcPr>
            <w:tcW w:w="144" w:type="dxa"/>
            <w:vAlign w:val="center"/>
          </w:tcPr>
          <w:p w14:paraId="04E9DDF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AF57612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Tài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08DA2467" w14:textId="77777777" w:rsidTr="009707CA">
        <w:tc>
          <w:tcPr>
            <w:tcW w:w="144" w:type="dxa"/>
            <w:vAlign w:val="center"/>
          </w:tcPr>
          <w:p w14:paraId="288C7D8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080" w:type="dxa"/>
            <w:vAlign w:val="center"/>
          </w:tcPr>
          <w:p w14:paraId="30B7739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CHỈ TIÊU KỸ THUẬT</w:t>
            </w:r>
          </w:p>
        </w:tc>
      </w:tr>
      <w:tr w:rsidR="00CF78C2" w:rsidRPr="00CF78C2" w14:paraId="79EB14CB" w14:textId="77777777" w:rsidTr="009707CA">
        <w:tc>
          <w:tcPr>
            <w:tcW w:w="144" w:type="dxa"/>
            <w:vAlign w:val="center"/>
          </w:tcPr>
          <w:p w14:paraId="33B32DE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BF4D06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Cảm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CO2: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hồng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ngoại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4995DFFF" w14:textId="77777777" w:rsidTr="009707CA">
        <w:tc>
          <w:tcPr>
            <w:tcW w:w="144" w:type="dxa"/>
            <w:vAlign w:val="center"/>
          </w:tcPr>
          <w:p w14:paraId="4A899DD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C782E5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nồng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O2</w:t>
            </w:r>
          </w:p>
        </w:tc>
      </w:tr>
      <w:tr w:rsidR="00CF78C2" w:rsidRPr="00CF78C2" w14:paraId="5C29E4FA" w14:textId="77777777" w:rsidTr="009707CA">
        <w:tc>
          <w:tcPr>
            <w:tcW w:w="144" w:type="dxa"/>
            <w:vAlign w:val="center"/>
          </w:tcPr>
          <w:p w14:paraId="15BF1C2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FA871F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</w:p>
        </w:tc>
      </w:tr>
      <w:tr w:rsidR="00CF78C2" w:rsidRPr="00CF78C2" w14:paraId="56D0E619" w14:textId="77777777" w:rsidTr="009707CA">
        <w:tc>
          <w:tcPr>
            <w:tcW w:w="144" w:type="dxa"/>
            <w:vAlign w:val="center"/>
          </w:tcPr>
          <w:p w14:paraId="4E42448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F4AE21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10000 ppm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20%</w:t>
            </w:r>
          </w:p>
        </w:tc>
      </w:tr>
      <w:tr w:rsidR="00CF78C2" w:rsidRPr="00CF78C2" w14:paraId="692714B2" w14:textId="77777777" w:rsidTr="009707CA">
        <w:tc>
          <w:tcPr>
            <w:tcW w:w="144" w:type="dxa"/>
            <w:vAlign w:val="center"/>
          </w:tcPr>
          <w:p w14:paraId="2718211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3B9C77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ppm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%</w:t>
            </w:r>
          </w:p>
        </w:tc>
      </w:tr>
      <w:tr w:rsidR="00CF78C2" w:rsidRPr="00CF78C2" w14:paraId="1C8CEACA" w14:textId="77777777" w:rsidTr="009707CA">
        <w:tc>
          <w:tcPr>
            <w:tcW w:w="144" w:type="dxa"/>
            <w:vAlign w:val="center"/>
          </w:tcPr>
          <w:p w14:paraId="1B51EE6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1336A9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chính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± ≤ 100 ppm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± ≤ 5%</w:t>
            </w:r>
          </w:p>
        </w:tc>
      </w:tr>
      <w:tr w:rsidR="00CF78C2" w:rsidRPr="00CF78C2" w14:paraId="14D05A9E" w14:textId="77777777" w:rsidTr="009707CA">
        <w:tc>
          <w:tcPr>
            <w:tcW w:w="144" w:type="dxa"/>
            <w:vAlign w:val="center"/>
          </w:tcPr>
          <w:p w14:paraId="6518093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62782C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Pin: Li Ion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pin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</w:p>
        </w:tc>
      </w:tr>
      <w:tr w:rsidR="00CF78C2" w:rsidRPr="00CF78C2" w14:paraId="3B02F0B7" w14:textId="77777777" w:rsidTr="009707CA">
        <w:tc>
          <w:tcPr>
            <w:tcW w:w="144" w:type="dxa"/>
            <w:vAlign w:val="center"/>
          </w:tcPr>
          <w:p w14:paraId="183128D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0F8272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pin: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</w:p>
        </w:tc>
      </w:tr>
      <w:tr w:rsidR="00CF78C2" w:rsidRPr="00CF78C2" w14:paraId="5DF181F7" w14:textId="77777777" w:rsidTr="009707CA">
        <w:tc>
          <w:tcPr>
            <w:tcW w:w="144" w:type="dxa"/>
            <w:vAlign w:val="center"/>
          </w:tcPr>
          <w:p w14:paraId="7AD9656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11356B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IP 40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hơn</w:t>
            </w:r>
            <w:proofErr w:type="spellEnd"/>
          </w:p>
        </w:tc>
      </w:tr>
      <w:tr w:rsidR="00CF78C2" w:rsidRPr="00CF78C2" w14:paraId="20BF7247" w14:textId="77777777" w:rsidTr="009707CA">
        <w:tc>
          <w:tcPr>
            <w:tcW w:w="144" w:type="dxa"/>
            <w:vAlign w:val="center"/>
          </w:tcPr>
          <w:p w14:paraId="1513CD6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0080" w:type="dxa"/>
            <w:vAlign w:val="center"/>
          </w:tcPr>
          <w:p w14:paraId="33BACFB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KHÁC</w:t>
            </w:r>
          </w:p>
        </w:tc>
      </w:tr>
      <w:tr w:rsidR="00CF78C2" w:rsidRPr="00CF78C2" w14:paraId="31433738" w14:textId="77777777" w:rsidTr="009707CA">
        <w:tc>
          <w:tcPr>
            <w:tcW w:w="144" w:type="dxa"/>
            <w:vAlign w:val="center"/>
          </w:tcPr>
          <w:p w14:paraId="6B8FDC9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090F768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</w:tc>
      </w:tr>
      <w:tr w:rsidR="00CF78C2" w:rsidRPr="00CF78C2" w14:paraId="22604304" w14:textId="77777777" w:rsidTr="009707CA">
        <w:tc>
          <w:tcPr>
            <w:tcW w:w="144" w:type="dxa"/>
            <w:vAlign w:val="center"/>
          </w:tcPr>
          <w:p w14:paraId="7AAA23D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6C2D569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Định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39DA747" w14:textId="77777777" w:rsidTr="009707CA">
        <w:tc>
          <w:tcPr>
            <w:tcW w:w="144" w:type="dxa"/>
            <w:vAlign w:val="center"/>
          </w:tcPr>
          <w:p w14:paraId="61F7A7A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74E86CA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Đào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5804FB8D" w14:textId="77777777" w:rsidTr="009707CA">
        <w:tc>
          <w:tcPr>
            <w:tcW w:w="144" w:type="dxa"/>
            <w:vAlign w:val="center"/>
          </w:tcPr>
          <w:p w14:paraId="2227097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4EA2D65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miễn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5762D1E7" w14:textId="77777777" w:rsidTr="009707CA">
        <w:tc>
          <w:tcPr>
            <w:tcW w:w="144" w:type="dxa"/>
            <w:vAlign w:val="center"/>
          </w:tcPr>
          <w:p w14:paraId="5233426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1387AF7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A50966A" w14:textId="77777777" w:rsidTr="009707CA">
        <w:tc>
          <w:tcPr>
            <w:tcW w:w="144" w:type="dxa"/>
            <w:vAlign w:val="center"/>
          </w:tcPr>
          <w:p w14:paraId="051B5FD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80" w:type="dxa"/>
            <w:vAlign w:val="center"/>
          </w:tcPr>
          <w:p w14:paraId="063780B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tùng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model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8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51947A3E" w14:textId="0686C15C" w:rsidR="009848FB" w:rsidRPr="00CF78C2" w:rsidRDefault="009848F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57BFED9C" w14:textId="56DAF9B8" w:rsidR="009848FB" w:rsidRPr="00CF78C2" w:rsidRDefault="00E34059" w:rsidP="00CF78C2">
      <w:pPr>
        <w:pStyle w:val="Heading1"/>
        <w:spacing w:before="0" w:line="240" w:lineRule="auto"/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12.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Máy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đo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pH</w:t>
      </w:r>
    </w:p>
    <w:p w14:paraId="69BEE62A" w14:textId="2D18B974" w:rsidR="009848FB" w:rsidRPr="00CF78C2" w:rsidRDefault="009848FB" w:rsidP="00CF78C2">
      <w:pPr>
        <w:pStyle w:val="Heading2"/>
        <w:spacing w:before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12.1.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 xml:space="preserve">Máy đo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  <w:t>pH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05"/>
      </w:tblGrid>
      <w:tr w:rsidR="00CF78C2" w:rsidRPr="00CF78C2" w14:paraId="7C3855DA" w14:textId="77777777" w:rsidTr="00CF78C2">
        <w:trPr>
          <w:tblHeader/>
        </w:trPr>
        <w:tc>
          <w:tcPr>
            <w:tcW w:w="144" w:type="dxa"/>
            <w:vAlign w:val="center"/>
          </w:tcPr>
          <w:p w14:paraId="281A5D2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0080" w:type="dxa"/>
            <w:vAlign w:val="center"/>
          </w:tcPr>
          <w:p w14:paraId="167406D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YÊU CẦU</w:t>
            </w:r>
          </w:p>
        </w:tc>
      </w:tr>
      <w:tr w:rsidR="00CF78C2" w:rsidRPr="00CF78C2" w14:paraId="42556B42" w14:textId="77777777" w:rsidTr="009707CA">
        <w:tc>
          <w:tcPr>
            <w:tcW w:w="144" w:type="dxa"/>
            <w:vAlign w:val="center"/>
          </w:tcPr>
          <w:p w14:paraId="184278E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0080" w:type="dxa"/>
            <w:vAlign w:val="center"/>
          </w:tcPr>
          <w:p w14:paraId="4925986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CHUNG</w:t>
            </w:r>
          </w:p>
        </w:tc>
      </w:tr>
      <w:tr w:rsidR="00CF78C2" w:rsidRPr="00CF78C2" w14:paraId="042BBB22" w14:textId="77777777" w:rsidTr="009707CA">
        <w:tc>
          <w:tcPr>
            <w:tcW w:w="144" w:type="dxa"/>
            <w:vAlign w:val="center"/>
          </w:tcPr>
          <w:p w14:paraId="62009EC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4CD78C3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về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100%</w:t>
            </w:r>
          </w:p>
        </w:tc>
      </w:tr>
      <w:tr w:rsidR="00CF78C2" w:rsidRPr="00CF78C2" w14:paraId="0C876A10" w14:textId="77777777" w:rsidTr="009707CA">
        <w:tc>
          <w:tcPr>
            <w:tcW w:w="144" w:type="dxa"/>
            <w:vAlign w:val="center"/>
          </w:tcPr>
          <w:p w14:paraId="1CB6B8F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28E24BE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13485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9001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61D6129C" w14:textId="77777777" w:rsidTr="009707CA">
        <w:tc>
          <w:tcPr>
            <w:tcW w:w="144" w:type="dxa"/>
            <w:vAlign w:val="center"/>
          </w:tcPr>
          <w:p w14:paraId="41FCACA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1579198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 Nam</w:t>
            </w:r>
          </w:p>
        </w:tc>
      </w:tr>
      <w:tr w:rsidR="00CF78C2" w:rsidRPr="00CF78C2" w14:paraId="693AB2E1" w14:textId="77777777" w:rsidTr="009707CA">
        <w:tc>
          <w:tcPr>
            <w:tcW w:w="144" w:type="dxa"/>
            <w:vAlign w:val="center"/>
          </w:tcPr>
          <w:p w14:paraId="6C94C31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220D09B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1B256F44" w14:textId="77777777" w:rsidTr="009707CA">
        <w:tc>
          <w:tcPr>
            <w:tcW w:w="144" w:type="dxa"/>
            <w:vAlign w:val="center"/>
          </w:tcPr>
          <w:p w14:paraId="0BED562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B0FE08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20°C</w:t>
            </w:r>
          </w:p>
        </w:tc>
      </w:tr>
      <w:tr w:rsidR="00CF78C2" w:rsidRPr="00CF78C2" w14:paraId="182394CF" w14:textId="77777777" w:rsidTr="009707CA">
        <w:tc>
          <w:tcPr>
            <w:tcW w:w="144" w:type="dxa"/>
            <w:vAlign w:val="center"/>
          </w:tcPr>
          <w:p w14:paraId="062A3D7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1D85268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ẩm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60%</w:t>
            </w:r>
          </w:p>
        </w:tc>
      </w:tr>
      <w:tr w:rsidR="00CF78C2" w:rsidRPr="00CF78C2" w14:paraId="03C8C6BC" w14:textId="77777777" w:rsidTr="009707CA">
        <w:tc>
          <w:tcPr>
            <w:tcW w:w="144" w:type="dxa"/>
            <w:vAlign w:val="center"/>
          </w:tcPr>
          <w:p w14:paraId="2810908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080" w:type="dxa"/>
            <w:vAlign w:val="center"/>
          </w:tcPr>
          <w:p w14:paraId="1E85884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CẤU HÌNH</w:t>
            </w:r>
          </w:p>
        </w:tc>
      </w:tr>
      <w:tr w:rsidR="00CF78C2" w:rsidRPr="00CF78C2" w14:paraId="2C9FAF60" w14:textId="77777777" w:rsidTr="009707CA">
        <w:tc>
          <w:tcPr>
            <w:tcW w:w="144" w:type="dxa"/>
            <w:vAlign w:val="center"/>
          </w:tcPr>
          <w:p w14:paraId="487CD8B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892A3B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pH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7B306F89" w14:textId="77777777" w:rsidTr="009707CA">
        <w:tc>
          <w:tcPr>
            <w:tcW w:w="144" w:type="dxa"/>
            <w:vAlign w:val="center"/>
          </w:tcPr>
          <w:p w14:paraId="0517AE2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7880AB1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pH: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71A7D919" w14:textId="77777777" w:rsidTr="009707CA">
        <w:tc>
          <w:tcPr>
            <w:tcW w:w="144" w:type="dxa"/>
            <w:vAlign w:val="center"/>
          </w:tcPr>
          <w:p w14:paraId="0C33E76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3E417EB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Đầu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Cảm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455DA33C" w14:textId="77777777" w:rsidTr="009707CA">
        <w:tc>
          <w:tcPr>
            <w:tcW w:w="144" w:type="dxa"/>
            <w:vAlign w:val="center"/>
          </w:tcPr>
          <w:p w14:paraId="4F40760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76FC3A8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pH: 01 chai</w:t>
            </w:r>
          </w:p>
        </w:tc>
      </w:tr>
      <w:tr w:rsidR="00CF78C2" w:rsidRPr="00CF78C2" w14:paraId="1D74ED8A" w14:textId="77777777" w:rsidTr="009707CA">
        <w:tc>
          <w:tcPr>
            <w:tcW w:w="144" w:type="dxa"/>
            <w:vAlign w:val="center"/>
          </w:tcPr>
          <w:p w14:paraId="344C012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62D4EC2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Vali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10682AC0" w14:textId="77777777" w:rsidTr="009707CA">
        <w:tc>
          <w:tcPr>
            <w:tcW w:w="144" w:type="dxa"/>
            <w:vAlign w:val="center"/>
          </w:tcPr>
          <w:p w14:paraId="29C9784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3118685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Tài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3092ED54" w14:textId="77777777" w:rsidTr="009707CA">
        <w:tc>
          <w:tcPr>
            <w:tcW w:w="144" w:type="dxa"/>
            <w:vAlign w:val="center"/>
          </w:tcPr>
          <w:p w14:paraId="073CCA5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080" w:type="dxa"/>
            <w:vAlign w:val="center"/>
          </w:tcPr>
          <w:p w14:paraId="422C179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CHỈ TIÊU KỸ THUẬT</w:t>
            </w:r>
          </w:p>
        </w:tc>
      </w:tr>
      <w:tr w:rsidR="00CF78C2" w:rsidRPr="00CF78C2" w14:paraId="4630ACCD" w14:textId="77777777" w:rsidTr="009707CA">
        <w:tc>
          <w:tcPr>
            <w:tcW w:w="144" w:type="dxa"/>
            <w:vAlign w:val="center"/>
          </w:tcPr>
          <w:p w14:paraId="0FA77CB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7676F97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14 pH</w:t>
            </w:r>
          </w:p>
        </w:tc>
      </w:tr>
      <w:tr w:rsidR="00CF78C2" w:rsidRPr="00CF78C2" w14:paraId="0FACC711" w14:textId="77777777" w:rsidTr="009707CA">
        <w:tc>
          <w:tcPr>
            <w:tcW w:w="144" w:type="dxa"/>
            <w:vAlign w:val="center"/>
          </w:tcPr>
          <w:p w14:paraId="5462101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110E1A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Sai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± ≤ 0.01 pH</w:t>
            </w:r>
          </w:p>
        </w:tc>
      </w:tr>
      <w:tr w:rsidR="00CF78C2" w:rsidRPr="00CF78C2" w14:paraId="529C3AE5" w14:textId="77777777" w:rsidTr="009707CA">
        <w:tc>
          <w:tcPr>
            <w:tcW w:w="144" w:type="dxa"/>
            <w:vAlign w:val="center"/>
          </w:tcPr>
          <w:p w14:paraId="725D880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9385ED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Hiển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thị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LCD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319B2017" w14:textId="77777777" w:rsidTr="009707CA">
        <w:tc>
          <w:tcPr>
            <w:tcW w:w="144" w:type="dxa"/>
            <w:vAlign w:val="center"/>
          </w:tcPr>
          <w:p w14:paraId="4E8C51A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824AA0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Hiệu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</w:p>
        </w:tc>
      </w:tr>
      <w:tr w:rsidR="00CF78C2" w:rsidRPr="00CF78C2" w14:paraId="5B4C34AE" w14:textId="77777777" w:rsidTr="009707CA">
        <w:tc>
          <w:tcPr>
            <w:tcW w:w="144" w:type="dxa"/>
            <w:vAlign w:val="center"/>
          </w:tcPr>
          <w:p w14:paraId="272AD48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127B4B4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Tuổi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thọ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pin: ≥ 300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</w:p>
        </w:tc>
      </w:tr>
      <w:tr w:rsidR="00CF78C2" w:rsidRPr="00CF78C2" w14:paraId="034EC0DD" w14:textId="77777777" w:rsidTr="009707CA">
        <w:tc>
          <w:tcPr>
            <w:tcW w:w="144" w:type="dxa"/>
            <w:vAlign w:val="center"/>
          </w:tcPr>
          <w:p w14:paraId="158DE88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001D68E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IP65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hơn</w:t>
            </w:r>
            <w:proofErr w:type="spellEnd"/>
          </w:p>
        </w:tc>
      </w:tr>
      <w:tr w:rsidR="00CF78C2" w:rsidRPr="00CF78C2" w14:paraId="62314BFC" w14:textId="77777777" w:rsidTr="009707CA">
        <w:tc>
          <w:tcPr>
            <w:tcW w:w="144" w:type="dxa"/>
            <w:vAlign w:val="center"/>
          </w:tcPr>
          <w:p w14:paraId="7F49885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0080" w:type="dxa"/>
            <w:vAlign w:val="center"/>
          </w:tcPr>
          <w:p w14:paraId="42FF962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KHÁC</w:t>
            </w:r>
          </w:p>
        </w:tc>
      </w:tr>
      <w:tr w:rsidR="00CF78C2" w:rsidRPr="00CF78C2" w14:paraId="64111C1F" w14:textId="77777777" w:rsidTr="009707CA">
        <w:tc>
          <w:tcPr>
            <w:tcW w:w="144" w:type="dxa"/>
            <w:vAlign w:val="center"/>
          </w:tcPr>
          <w:p w14:paraId="183CE44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730D660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</w:tc>
      </w:tr>
      <w:tr w:rsidR="00CF78C2" w:rsidRPr="00CF78C2" w14:paraId="7C54F5C3" w14:textId="77777777" w:rsidTr="009707CA">
        <w:tc>
          <w:tcPr>
            <w:tcW w:w="144" w:type="dxa"/>
            <w:vAlign w:val="center"/>
          </w:tcPr>
          <w:p w14:paraId="7F70C6F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248E260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Định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37350D6B" w14:textId="77777777" w:rsidTr="009707CA">
        <w:tc>
          <w:tcPr>
            <w:tcW w:w="144" w:type="dxa"/>
            <w:vAlign w:val="center"/>
          </w:tcPr>
          <w:p w14:paraId="62652E4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5EAD3E1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Đào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30B76B9E" w14:textId="77777777" w:rsidTr="009707CA">
        <w:tc>
          <w:tcPr>
            <w:tcW w:w="144" w:type="dxa"/>
            <w:vAlign w:val="center"/>
          </w:tcPr>
          <w:p w14:paraId="095099C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7427AA2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miễn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4EED62D2" w14:textId="77777777" w:rsidTr="009707CA">
        <w:tc>
          <w:tcPr>
            <w:tcW w:w="144" w:type="dxa"/>
            <w:vAlign w:val="center"/>
          </w:tcPr>
          <w:p w14:paraId="07A850F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5F36A88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7AB4909A" w14:textId="7B3DF8D4" w:rsidR="009848FB" w:rsidRPr="00CF78C2" w:rsidRDefault="009848F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1B900F2A" w14:textId="6B65E6B3" w:rsidR="009848FB" w:rsidRPr="00CF78C2" w:rsidRDefault="00E34059" w:rsidP="00CF78C2">
      <w:pPr>
        <w:pStyle w:val="Heading1"/>
        <w:spacing w:before="0" w:line="240" w:lineRule="auto"/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CF78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13.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Máy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đo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hạt</w:t>
      </w:r>
      <w:proofErr w:type="spellEnd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3388" w:rsidRPr="00EF3388">
        <w:rPr>
          <w:rFonts w:ascii="Times New Roman" w:hAnsi="Times New Roman" w:cs="Times New Roman"/>
          <w:color w:val="000000" w:themeColor="text1"/>
          <w:sz w:val="24"/>
          <w:szCs w:val="24"/>
        </w:rPr>
        <w:t>bụi</w:t>
      </w:r>
      <w:proofErr w:type="spellEnd"/>
    </w:p>
    <w:p w14:paraId="137FDB7F" w14:textId="54FF2535" w:rsidR="009848FB" w:rsidRPr="00CF78C2" w:rsidRDefault="009848FB" w:rsidP="00CF78C2">
      <w:pPr>
        <w:pStyle w:val="Heading2"/>
        <w:spacing w:before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F78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13.1. </w:t>
      </w:r>
      <w:r w:rsidRPr="00CF78C2">
        <w:rPr>
          <w:rStyle w:val="Other"/>
          <w:rFonts w:ascii="Times New Roman" w:eastAsiaTheme="majorEastAsia" w:hAnsi="Times New Roman"/>
          <w:color w:val="000000" w:themeColor="text1"/>
          <w:sz w:val="24"/>
          <w:szCs w:val="24"/>
          <w:lang w:val="vi-VN" w:eastAsia="vi-VN"/>
        </w:rPr>
        <w:t>Máy đo hạt bụi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05"/>
      </w:tblGrid>
      <w:tr w:rsidR="00CF78C2" w:rsidRPr="00CF78C2" w14:paraId="3A94D566" w14:textId="77777777" w:rsidTr="00CF78C2">
        <w:trPr>
          <w:tblHeader/>
        </w:trPr>
        <w:tc>
          <w:tcPr>
            <w:tcW w:w="144" w:type="dxa"/>
            <w:vAlign w:val="center"/>
          </w:tcPr>
          <w:p w14:paraId="19A11A2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0080" w:type="dxa"/>
            <w:vAlign w:val="center"/>
          </w:tcPr>
          <w:p w14:paraId="54757EF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YÊU CẦU</w:t>
            </w:r>
          </w:p>
        </w:tc>
      </w:tr>
      <w:tr w:rsidR="00CF78C2" w:rsidRPr="00CF78C2" w14:paraId="5570D471" w14:textId="77777777" w:rsidTr="009707CA">
        <w:tc>
          <w:tcPr>
            <w:tcW w:w="144" w:type="dxa"/>
            <w:vAlign w:val="center"/>
          </w:tcPr>
          <w:p w14:paraId="7ACB73B5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0080" w:type="dxa"/>
            <w:vAlign w:val="center"/>
          </w:tcPr>
          <w:p w14:paraId="6A22D5C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CHUNG</w:t>
            </w:r>
          </w:p>
        </w:tc>
      </w:tr>
      <w:tr w:rsidR="00CF78C2" w:rsidRPr="00CF78C2" w14:paraId="3B9768A0" w14:textId="77777777" w:rsidTr="009707CA">
        <w:tc>
          <w:tcPr>
            <w:tcW w:w="144" w:type="dxa"/>
            <w:vAlign w:val="center"/>
          </w:tcPr>
          <w:p w14:paraId="6492CB04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6E833BB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trở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về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100%</w:t>
            </w:r>
          </w:p>
        </w:tc>
      </w:tr>
      <w:tr w:rsidR="00CF78C2" w:rsidRPr="00CF78C2" w14:paraId="5CB68B6C" w14:textId="77777777" w:rsidTr="009707CA">
        <w:tc>
          <w:tcPr>
            <w:tcW w:w="144" w:type="dxa"/>
            <w:vAlign w:val="center"/>
          </w:tcPr>
          <w:p w14:paraId="3A9586F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1568489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Đạt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13485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ISO 9001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016F8EE0" w14:textId="77777777" w:rsidTr="009707CA">
        <w:tc>
          <w:tcPr>
            <w:tcW w:w="144" w:type="dxa"/>
            <w:vAlign w:val="center"/>
          </w:tcPr>
          <w:p w14:paraId="620F86A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08AD750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 Nam</w:t>
            </w:r>
          </w:p>
        </w:tc>
      </w:tr>
      <w:tr w:rsidR="00CF78C2" w:rsidRPr="00CF78C2" w14:paraId="7DFDF6DF" w14:textId="77777777" w:rsidTr="009707CA">
        <w:tc>
          <w:tcPr>
            <w:tcW w:w="144" w:type="dxa"/>
            <w:vAlign w:val="center"/>
          </w:tcPr>
          <w:p w14:paraId="2FC8C81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44B20F3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Môi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72C05E06" w14:textId="77777777" w:rsidTr="009707CA">
        <w:tc>
          <w:tcPr>
            <w:tcW w:w="144" w:type="dxa"/>
            <w:vAlign w:val="center"/>
          </w:tcPr>
          <w:p w14:paraId="12F4BB5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1C44CB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20°C</w:t>
            </w:r>
          </w:p>
        </w:tc>
      </w:tr>
      <w:tr w:rsidR="00CF78C2" w:rsidRPr="00CF78C2" w14:paraId="237ED5D8" w14:textId="77777777" w:rsidTr="009707CA">
        <w:tc>
          <w:tcPr>
            <w:tcW w:w="144" w:type="dxa"/>
            <w:vAlign w:val="center"/>
          </w:tcPr>
          <w:p w14:paraId="58E3FFF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DDEB2D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ẩm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≥ 60%</w:t>
            </w:r>
          </w:p>
        </w:tc>
      </w:tr>
      <w:tr w:rsidR="00CF78C2" w:rsidRPr="00CF78C2" w14:paraId="0280D8A3" w14:textId="77777777" w:rsidTr="009707CA">
        <w:tc>
          <w:tcPr>
            <w:tcW w:w="144" w:type="dxa"/>
            <w:vAlign w:val="center"/>
          </w:tcPr>
          <w:p w14:paraId="53DE71B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080" w:type="dxa"/>
            <w:vAlign w:val="center"/>
          </w:tcPr>
          <w:p w14:paraId="17BE81A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CẤU HÌNH</w:t>
            </w:r>
          </w:p>
        </w:tc>
      </w:tr>
      <w:tr w:rsidR="00CF78C2" w:rsidRPr="00CF78C2" w14:paraId="6ACDFF8B" w14:textId="77777777" w:rsidTr="009707CA">
        <w:tc>
          <w:tcPr>
            <w:tcW w:w="144" w:type="dxa"/>
            <w:vAlign w:val="center"/>
          </w:tcPr>
          <w:p w14:paraId="2403871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6620E5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bụi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kèm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phụ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gồm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F78C2" w:rsidRPr="00CF78C2" w14:paraId="10C5102F" w14:textId="77777777" w:rsidTr="009707CA">
        <w:tc>
          <w:tcPr>
            <w:tcW w:w="144" w:type="dxa"/>
            <w:vAlign w:val="center"/>
          </w:tcPr>
          <w:p w14:paraId="7BD157B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291E76EC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Máy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bụi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6193F0F2" w14:textId="77777777" w:rsidTr="009707CA">
        <w:tc>
          <w:tcPr>
            <w:tcW w:w="144" w:type="dxa"/>
            <w:vAlign w:val="center"/>
          </w:tcPr>
          <w:p w14:paraId="730A836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755F3C29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1DB54293" w14:textId="77777777" w:rsidTr="009707CA">
        <w:tc>
          <w:tcPr>
            <w:tcW w:w="144" w:type="dxa"/>
            <w:vAlign w:val="center"/>
          </w:tcPr>
          <w:p w14:paraId="038F5E17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2E195A9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Pin: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6763A648" w14:textId="77777777" w:rsidTr="009707CA">
        <w:tc>
          <w:tcPr>
            <w:tcW w:w="144" w:type="dxa"/>
            <w:vAlign w:val="center"/>
          </w:tcPr>
          <w:p w14:paraId="4DC7D492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0" w:type="dxa"/>
            <w:vAlign w:val="center"/>
          </w:tcPr>
          <w:p w14:paraId="0632D6B6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đựng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cái</w:t>
            </w:r>
            <w:proofErr w:type="spellEnd"/>
          </w:p>
        </w:tc>
      </w:tr>
      <w:tr w:rsidR="00CF78C2" w:rsidRPr="00CF78C2" w14:paraId="3AFA32E1" w14:textId="77777777" w:rsidTr="009707CA">
        <w:tc>
          <w:tcPr>
            <w:tcW w:w="144" w:type="dxa"/>
            <w:vAlign w:val="center"/>
          </w:tcPr>
          <w:p w14:paraId="74EF11C3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12895E7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Tài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Việt: 01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</w:p>
        </w:tc>
      </w:tr>
      <w:tr w:rsidR="00CF78C2" w:rsidRPr="00CF78C2" w14:paraId="4292B2D1" w14:textId="77777777" w:rsidTr="009707CA">
        <w:tc>
          <w:tcPr>
            <w:tcW w:w="144" w:type="dxa"/>
            <w:vAlign w:val="center"/>
          </w:tcPr>
          <w:p w14:paraId="2B7EC34C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080" w:type="dxa"/>
            <w:vAlign w:val="center"/>
          </w:tcPr>
          <w:p w14:paraId="3917011E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CHỈ TIÊU KỸ THUẬT</w:t>
            </w:r>
          </w:p>
        </w:tc>
      </w:tr>
      <w:tr w:rsidR="00CF78C2" w:rsidRPr="00CF78C2" w14:paraId="672D3862" w14:textId="77777777" w:rsidTr="009707CA">
        <w:tc>
          <w:tcPr>
            <w:tcW w:w="144" w:type="dxa"/>
            <w:vAlign w:val="center"/>
          </w:tcPr>
          <w:p w14:paraId="10E2CA61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677AA58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Laser diode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đương</w:t>
            </w:r>
            <w:proofErr w:type="spellEnd"/>
          </w:p>
        </w:tc>
      </w:tr>
      <w:tr w:rsidR="00CF78C2" w:rsidRPr="00CF78C2" w14:paraId="26D811AE" w14:textId="77777777" w:rsidTr="009707CA">
        <w:tc>
          <w:tcPr>
            <w:tcW w:w="144" w:type="dxa"/>
            <w:vAlign w:val="center"/>
          </w:tcPr>
          <w:p w14:paraId="4CD8E99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3886CFA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3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kích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thước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hạt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0.3µm; 0.5µm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5.0µm.</w:t>
            </w:r>
          </w:p>
        </w:tc>
      </w:tr>
      <w:tr w:rsidR="00CF78C2" w:rsidRPr="00CF78C2" w14:paraId="070C236C" w14:textId="77777777" w:rsidTr="009707CA">
        <w:tc>
          <w:tcPr>
            <w:tcW w:w="144" w:type="dxa"/>
            <w:vAlign w:val="center"/>
          </w:tcPr>
          <w:p w14:paraId="4A2B10E9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134862B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Phép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ở level 0 (Zero count level): ≤ 1 count/ 5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phút</w:t>
            </w:r>
            <w:proofErr w:type="spellEnd"/>
          </w:p>
        </w:tc>
      </w:tr>
      <w:tr w:rsidR="00CF78C2" w:rsidRPr="00CF78C2" w14:paraId="1DC5267F" w14:textId="77777777" w:rsidTr="009707CA">
        <w:tc>
          <w:tcPr>
            <w:tcW w:w="144" w:type="dxa"/>
            <w:vAlign w:val="center"/>
          </w:tcPr>
          <w:p w14:paraId="77B7AD3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C7C0B2A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dòng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2.83 L/min ± 5%</w:t>
            </w:r>
          </w:p>
        </w:tc>
      </w:tr>
      <w:tr w:rsidR="00CF78C2" w:rsidRPr="00CF78C2" w14:paraId="455F7E94" w14:textId="77777777" w:rsidTr="009707CA">
        <w:tc>
          <w:tcPr>
            <w:tcW w:w="144" w:type="dxa"/>
            <w:vAlign w:val="center"/>
          </w:tcPr>
          <w:p w14:paraId="2F62A09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5B89600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lấy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tối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Thông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thường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lặp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tục</w:t>
            </w:r>
            <w:proofErr w:type="spellEnd"/>
          </w:p>
        </w:tc>
      </w:tr>
      <w:tr w:rsidR="00CF78C2" w:rsidRPr="00CF78C2" w14:paraId="50FCE3C7" w14:textId="77777777" w:rsidTr="009707CA">
        <w:tc>
          <w:tcPr>
            <w:tcW w:w="144" w:type="dxa"/>
            <w:vAlign w:val="center"/>
          </w:tcPr>
          <w:p w14:paraId="7B87C1EA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2227192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lấy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giây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99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phút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59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giây</w:t>
            </w:r>
            <w:proofErr w:type="spellEnd"/>
          </w:p>
        </w:tc>
      </w:tr>
      <w:tr w:rsidR="00CF78C2" w:rsidRPr="00CF78C2" w14:paraId="77B4FC80" w14:textId="77777777" w:rsidTr="009707CA">
        <w:tc>
          <w:tcPr>
            <w:tcW w:w="144" w:type="dxa"/>
            <w:vAlign w:val="center"/>
          </w:tcPr>
          <w:p w14:paraId="10BB37BE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79561D7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lấy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mẫu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99 ở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chế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lặp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tục</w:t>
            </w:r>
            <w:proofErr w:type="spellEnd"/>
          </w:p>
        </w:tc>
      </w:tr>
      <w:tr w:rsidR="00CF78C2" w:rsidRPr="00CF78C2" w14:paraId="116132B3" w14:textId="77777777" w:rsidTr="009707CA">
        <w:tc>
          <w:tcPr>
            <w:tcW w:w="144" w:type="dxa"/>
            <w:vAlign w:val="center"/>
          </w:tcPr>
          <w:p w14:paraId="7547A306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0" w:type="dxa"/>
            <w:vAlign w:val="center"/>
          </w:tcPr>
          <w:p w14:paraId="58460601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Lưu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trữ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1500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quả</w:t>
            </w:r>
            <w:proofErr w:type="spellEnd"/>
          </w:p>
        </w:tc>
      </w:tr>
      <w:tr w:rsidR="00CF78C2" w:rsidRPr="00CF78C2" w14:paraId="63EA8EC8" w14:textId="77777777" w:rsidTr="009707CA">
        <w:tc>
          <w:tcPr>
            <w:tcW w:w="144" w:type="dxa"/>
            <w:vAlign w:val="center"/>
          </w:tcPr>
          <w:p w14:paraId="58E2CACD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0080" w:type="dxa"/>
            <w:vAlign w:val="center"/>
          </w:tcPr>
          <w:p w14:paraId="0F8B0925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YÊU CẦU KHÁC</w:t>
            </w:r>
          </w:p>
        </w:tc>
      </w:tr>
      <w:tr w:rsidR="00CF78C2" w:rsidRPr="00CF78C2" w14:paraId="1DBBD498" w14:textId="77777777" w:rsidTr="009707CA">
        <w:tc>
          <w:tcPr>
            <w:tcW w:w="144" w:type="dxa"/>
            <w:vAlign w:val="center"/>
          </w:tcPr>
          <w:p w14:paraId="38746D4B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80" w:type="dxa"/>
            <w:vAlign w:val="center"/>
          </w:tcPr>
          <w:p w14:paraId="6591998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≤ 150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</w:tc>
      </w:tr>
      <w:tr w:rsidR="00CF78C2" w:rsidRPr="00CF78C2" w14:paraId="7CC0B096" w14:textId="77777777" w:rsidTr="009707CA">
        <w:tc>
          <w:tcPr>
            <w:tcW w:w="144" w:type="dxa"/>
            <w:vAlign w:val="center"/>
          </w:tcPr>
          <w:p w14:paraId="49D78B0F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0" w:type="dxa"/>
            <w:vAlign w:val="center"/>
          </w:tcPr>
          <w:p w14:paraId="6CFE8EFF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≥ 12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ký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nhà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Định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505BCB02" w14:textId="77777777" w:rsidTr="009707CA">
        <w:tc>
          <w:tcPr>
            <w:tcW w:w="144" w:type="dxa"/>
            <w:vAlign w:val="center"/>
          </w:tcPr>
          <w:p w14:paraId="074376B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080" w:type="dxa"/>
            <w:vAlign w:val="center"/>
          </w:tcPr>
          <w:p w14:paraId="422CEBB8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Đào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nghệ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nơi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16A71C32" w14:textId="77777777" w:rsidTr="009707CA">
        <w:tc>
          <w:tcPr>
            <w:tcW w:w="144" w:type="dxa"/>
            <w:vAlign w:val="center"/>
          </w:tcPr>
          <w:p w14:paraId="6C87EB68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10080" w:type="dxa"/>
            <w:vAlign w:val="center"/>
          </w:tcPr>
          <w:p w14:paraId="355EF343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Bảo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miễn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nhân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sau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hành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≥ 06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F78C2" w:rsidRPr="00CF78C2" w14:paraId="0C785AF3" w14:textId="77777777" w:rsidTr="009707CA">
        <w:tc>
          <w:tcPr>
            <w:tcW w:w="144" w:type="dxa"/>
            <w:vAlign w:val="center"/>
          </w:tcPr>
          <w:p w14:paraId="23F16F40" w14:textId="77777777" w:rsidR="00CF78C2" w:rsidRPr="00CF78C2" w:rsidRDefault="00CF78C2" w:rsidP="009707CA">
            <w:pPr>
              <w:spacing w:after="20" w:line="4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80" w:type="dxa"/>
            <w:vAlign w:val="center"/>
          </w:tcPr>
          <w:p w14:paraId="0045AFDD" w14:textId="77777777" w:rsidR="00CF78C2" w:rsidRPr="00CF78C2" w:rsidRDefault="00CF78C2" w:rsidP="009707CA">
            <w:pPr>
              <w:spacing w:after="20" w:line="4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mặt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quyết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≤ 24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giờ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khi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F78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5B434DC6" w14:textId="77777777" w:rsidR="00172103" w:rsidRPr="00CF78C2" w:rsidRDefault="00172103" w:rsidP="0017210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72103" w:rsidRPr="00CF78C2" w:rsidSect="00034616">
      <w:footerReference w:type="default" r:id="rId8"/>
      <w:pgSz w:w="11909" w:h="16834"/>
      <w:pgMar w:top="1008" w:right="1440" w:bottom="1296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55AAE" w14:textId="77777777" w:rsidR="00BF72C4" w:rsidRDefault="00BF72C4">
      <w:pPr>
        <w:spacing w:after="0" w:line="240" w:lineRule="auto"/>
      </w:pPr>
      <w:r>
        <w:separator/>
      </w:r>
    </w:p>
  </w:endnote>
  <w:endnote w:type="continuationSeparator" w:id="0">
    <w:p w14:paraId="15A0B2DA" w14:textId="77777777" w:rsidR="00BF72C4" w:rsidRDefault="00BF7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3472" w14:textId="0BFC3384" w:rsidR="00586AA5" w:rsidRDefault="002C33A9">
    <w:pPr>
      <w:pStyle w:val="Footer"/>
      <w:jc w:val="center"/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>PAGE</w:instrText>
    </w:r>
    <w:r>
      <w:rPr>
        <w:rFonts w:ascii="Times New Roman" w:hAnsi="Times New Roman"/>
        <w:sz w:val="24"/>
      </w:rPr>
      <w:fldChar w:fldCharType="separate"/>
    </w:r>
    <w:r w:rsidR="006013D1">
      <w:rPr>
        <w:rFonts w:ascii="Times New Roman" w:hAnsi="Times New Roman"/>
        <w:noProof/>
        <w:sz w:val="24"/>
      </w:rPr>
      <w:t>42</w:t>
    </w:r>
    <w:r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23B99" w14:textId="77777777" w:rsidR="00BF72C4" w:rsidRDefault="00BF72C4">
      <w:pPr>
        <w:spacing w:after="0" w:line="240" w:lineRule="auto"/>
      </w:pPr>
      <w:r>
        <w:separator/>
      </w:r>
    </w:p>
  </w:footnote>
  <w:footnote w:type="continuationSeparator" w:id="0">
    <w:p w14:paraId="27B429C5" w14:textId="77777777" w:rsidR="00BF72C4" w:rsidRDefault="00BF72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04CC9"/>
    <w:rsid w:val="000139B3"/>
    <w:rsid w:val="00034616"/>
    <w:rsid w:val="0006063C"/>
    <w:rsid w:val="0009596C"/>
    <w:rsid w:val="000C74FA"/>
    <w:rsid w:val="0013042F"/>
    <w:rsid w:val="00146900"/>
    <w:rsid w:val="0015074B"/>
    <w:rsid w:val="00172103"/>
    <w:rsid w:val="001D4E5A"/>
    <w:rsid w:val="00207AED"/>
    <w:rsid w:val="0029639D"/>
    <w:rsid w:val="0029755B"/>
    <w:rsid w:val="002C33A9"/>
    <w:rsid w:val="00326F90"/>
    <w:rsid w:val="00371303"/>
    <w:rsid w:val="00384507"/>
    <w:rsid w:val="003A71FF"/>
    <w:rsid w:val="003F2158"/>
    <w:rsid w:val="004059D4"/>
    <w:rsid w:val="00426CB3"/>
    <w:rsid w:val="004605E3"/>
    <w:rsid w:val="00530C00"/>
    <w:rsid w:val="00586AA5"/>
    <w:rsid w:val="005A6C27"/>
    <w:rsid w:val="006013D1"/>
    <w:rsid w:val="006C44D4"/>
    <w:rsid w:val="007209E5"/>
    <w:rsid w:val="00756CF2"/>
    <w:rsid w:val="00777B77"/>
    <w:rsid w:val="008226C6"/>
    <w:rsid w:val="008831A6"/>
    <w:rsid w:val="00887595"/>
    <w:rsid w:val="00897BA6"/>
    <w:rsid w:val="008C4665"/>
    <w:rsid w:val="008F3015"/>
    <w:rsid w:val="00954AE4"/>
    <w:rsid w:val="0096714D"/>
    <w:rsid w:val="009848FB"/>
    <w:rsid w:val="00A314CD"/>
    <w:rsid w:val="00A749E2"/>
    <w:rsid w:val="00AA1D8D"/>
    <w:rsid w:val="00B47730"/>
    <w:rsid w:val="00B719A0"/>
    <w:rsid w:val="00B90292"/>
    <w:rsid w:val="00BB5D62"/>
    <w:rsid w:val="00BF72C4"/>
    <w:rsid w:val="00CB0664"/>
    <w:rsid w:val="00CF06B1"/>
    <w:rsid w:val="00CF78C2"/>
    <w:rsid w:val="00D257A3"/>
    <w:rsid w:val="00D4527C"/>
    <w:rsid w:val="00DA026F"/>
    <w:rsid w:val="00DE5F40"/>
    <w:rsid w:val="00E14F06"/>
    <w:rsid w:val="00E34059"/>
    <w:rsid w:val="00E418A2"/>
    <w:rsid w:val="00E94B5D"/>
    <w:rsid w:val="00EF3388"/>
    <w:rsid w:val="00F10C03"/>
    <w:rsid w:val="00F27269"/>
    <w:rsid w:val="00F82D9F"/>
    <w:rsid w:val="00F84631"/>
    <w:rsid w:val="00F85C9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F82E28"/>
  <w14:defaultImageDpi w14:val="330"/>
  <w15:docId w15:val="{0209A535-3840-480F-9395-A6B2124C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1F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Other">
    <w:name w:val="Other_"/>
    <w:basedOn w:val="DefaultParagraphFont"/>
    <w:link w:val="Other0"/>
    <w:rsid w:val="009848FB"/>
    <w:rPr>
      <w:rFonts w:eastAsia="Times New Roman" w:cs="Times New Roman"/>
    </w:rPr>
  </w:style>
  <w:style w:type="paragraph" w:customStyle="1" w:styleId="Other0">
    <w:name w:val="Other"/>
    <w:basedOn w:val="Normal"/>
    <w:link w:val="Other"/>
    <w:rsid w:val="009848FB"/>
    <w:pPr>
      <w:widowControl w:val="0"/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D576CF-2E01-4309-B79D-8AF43C62B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31</Pages>
  <Words>5069</Words>
  <Characters>28899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33901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 A</cp:lastModifiedBy>
  <cp:revision>12</cp:revision>
  <dcterms:created xsi:type="dcterms:W3CDTF">2025-12-02T07:09:00Z</dcterms:created>
  <dcterms:modified xsi:type="dcterms:W3CDTF">2026-03-18T08:37:00Z</dcterms:modified>
  <cp:category/>
</cp:coreProperties>
</file>